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23D14" w14:textId="77777777" w:rsidR="000055A7" w:rsidRPr="00291F81" w:rsidRDefault="00944165" w:rsidP="006B40BE">
      <w:pPr>
        <w:pStyle w:val="1-Kop1MemoCorversenBS"/>
        <w:numPr>
          <w:ilvl w:val="0"/>
          <w:numId w:val="0"/>
        </w:numPr>
        <w:ind w:left="425" w:hanging="425"/>
      </w:pPr>
      <w:bookmarkStart w:id="0" w:name="_Toc1461635"/>
      <w:bookmarkStart w:id="1" w:name="_Toc421531246"/>
      <w:bookmarkStart w:id="2" w:name="_Hlk512691279"/>
      <w:bookmarkStart w:id="3" w:name="_Toc197512362"/>
      <w:r>
        <w:t>Bijlage I</w:t>
      </w:r>
      <w:r w:rsidR="000055A7" w:rsidRPr="00291F81">
        <w:t xml:space="preserve"> Aanmeldings</w:t>
      </w:r>
      <w:bookmarkEnd w:id="0"/>
      <w:r w:rsidR="000055A7" w:rsidRPr="00291F81">
        <w:t>formulier</w:t>
      </w:r>
      <w:bookmarkEnd w:id="3"/>
    </w:p>
    <w:p w14:paraId="106DFFB6" w14:textId="77777777" w:rsidR="000055A7" w:rsidRPr="00291F81" w:rsidRDefault="000055A7" w:rsidP="00291F81">
      <w:pPr>
        <w:spacing w:line="280" w:lineRule="atLeast"/>
        <w:jc w:val="both"/>
      </w:pPr>
      <w:r w:rsidRPr="00291F81">
        <w:t xml:space="preserve">Let op: Indien meerdere ondernemers in een samenwerkingsverband zich aanmelden, moet iedere partij van het verband een eigen ingevuld en rechtsgeldig ondertekend Aanmeldingsformulier bij de aanmelding indienen. </w:t>
      </w:r>
    </w:p>
    <w:p w14:paraId="66F79B9E" w14:textId="77777777" w:rsidR="000055A7" w:rsidRPr="00291F81" w:rsidRDefault="000055A7" w:rsidP="00291F81">
      <w:pPr>
        <w:tabs>
          <w:tab w:val="left" w:pos="709"/>
        </w:tabs>
        <w:spacing w:line="280" w:lineRule="atLeast"/>
      </w:pPr>
    </w:p>
    <w:p w14:paraId="4419E692" w14:textId="77777777" w:rsidR="000055A7" w:rsidRPr="00291F81" w:rsidRDefault="000055A7" w:rsidP="00944165">
      <w:pPr>
        <w:spacing w:line="280" w:lineRule="atLeast"/>
        <w:rPr>
          <w:color w:val="00B0F0"/>
        </w:rPr>
      </w:pPr>
      <w:r w:rsidRPr="00291F81">
        <w:t>Ondergetekende wenst zich door middel van dit volledig ingevulde en ondertekende Aanmeldingsformulier aan te melden voor de selectiefase van de Europese</w:t>
      </w:r>
      <w:r w:rsidR="00AC3270">
        <w:t xml:space="preserve"> </w:t>
      </w:r>
      <w:r w:rsidRPr="00291F81">
        <w:t xml:space="preserve">niet-openbare procedure </w:t>
      </w:r>
      <w:r w:rsidRPr="00944165">
        <w:t>“</w:t>
      </w:r>
      <w:r w:rsidR="00944165" w:rsidRPr="0094259E">
        <w:t>I</w:t>
      </w:r>
      <w:r w:rsidR="00944165">
        <w:t>ntegrale wijkrenovatie Vogelbuurt</w:t>
      </w:r>
      <w:r w:rsidR="00944165" w:rsidRPr="0094259E">
        <w:t xml:space="preserve"> te </w:t>
      </w:r>
      <w:r w:rsidR="00944165">
        <w:t>Bleiswijk</w:t>
      </w:r>
      <w:r w:rsidR="00944165" w:rsidRPr="0094259E">
        <w:t>”</w:t>
      </w:r>
      <w:r w:rsidR="00944165">
        <w:t>.</w:t>
      </w:r>
    </w:p>
    <w:p w14:paraId="30AF57A4" w14:textId="77777777" w:rsidR="000055A7" w:rsidRPr="00291F81" w:rsidRDefault="000055A7" w:rsidP="00291F81">
      <w:pPr>
        <w:tabs>
          <w:tab w:val="left" w:pos="709"/>
        </w:tabs>
        <w:spacing w:line="280" w:lineRule="atLeast"/>
        <w:rPr>
          <w:color w:val="00B0F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214"/>
      </w:tblGrid>
      <w:tr w:rsidR="000055A7" w:rsidRPr="00291F81" w14:paraId="19515EFF"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1F7EF" w14:textId="77777777" w:rsidR="000055A7" w:rsidRPr="006B40BE" w:rsidRDefault="000055A7" w:rsidP="00291F81">
            <w:pPr>
              <w:spacing w:line="280" w:lineRule="atLeast"/>
              <w:rPr>
                <w:b/>
              </w:rPr>
            </w:pPr>
            <w:r w:rsidRPr="006B40BE">
              <w:rPr>
                <w:b/>
              </w:rPr>
              <w:t>Door aanmelding conformeert de gegadigde zich aan het navolgende. De ondergetekende(n) verklaart (verklaren) naar waarheid namens gegadigde:</w:t>
            </w:r>
            <w:r w:rsidRPr="006B40BE">
              <w:rPr>
                <w:b/>
                <w:bCs/>
              </w:rPr>
              <w:t xml:space="preserve"> </w:t>
            </w:r>
          </w:p>
        </w:tc>
      </w:tr>
      <w:tr w:rsidR="000055A7" w:rsidRPr="00291F81" w14:paraId="09C725E1" w14:textId="77777777" w:rsidTr="006B40BE">
        <w:tc>
          <w:tcPr>
            <w:tcW w:w="567" w:type="dxa"/>
            <w:tcBorders>
              <w:top w:val="single" w:sz="4" w:space="0" w:color="auto"/>
              <w:left w:val="single" w:sz="4" w:space="0" w:color="auto"/>
              <w:bottom w:val="single" w:sz="4" w:space="0" w:color="auto"/>
              <w:right w:val="single" w:sz="4" w:space="0" w:color="auto"/>
            </w:tcBorders>
          </w:tcPr>
          <w:p w14:paraId="61B627F0" w14:textId="77777777" w:rsidR="000055A7" w:rsidRPr="00291F81" w:rsidRDefault="000055A7" w:rsidP="00291F81">
            <w:pPr>
              <w:spacing w:line="280" w:lineRule="atLeast"/>
            </w:pPr>
            <w:r w:rsidRPr="00291F81">
              <w:t>1.</w:t>
            </w:r>
          </w:p>
        </w:tc>
        <w:tc>
          <w:tcPr>
            <w:tcW w:w="9214" w:type="dxa"/>
            <w:tcBorders>
              <w:top w:val="single" w:sz="4" w:space="0" w:color="auto"/>
              <w:left w:val="single" w:sz="4" w:space="0" w:color="auto"/>
              <w:bottom w:val="single" w:sz="4" w:space="0" w:color="auto"/>
              <w:right w:val="single" w:sz="4" w:space="0" w:color="auto"/>
            </w:tcBorders>
          </w:tcPr>
          <w:p w14:paraId="24271115" w14:textId="77777777" w:rsidR="000055A7" w:rsidRPr="00291F81" w:rsidRDefault="000055A7" w:rsidP="00291F81">
            <w:pPr>
              <w:spacing w:line="280" w:lineRule="atLeast"/>
            </w:pPr>
            <w:r w:rsidRPr="00291F81">
              <w:t xml:space="preserve">Het indienen van een aanmelding houdt in dat door gegadigde onvoorwaardelijk met de bepalingen, eisen en voorwaarden van deze selectieleidraad inclusief alle bijlagen en de Nota(‘s) van Inlichtingen wordt ingestemd. </w:t>
            </w:r>
          </w:p>
        </w:tc>
      </w:tr>
      <w:tr w:rsidR="000055A7" w:rsidRPr="00291F81" w14:paraId="467B481A" w14:textId="77777777" w:rsidTr="006B40BE">
        <w:tc>
          <w:tcPr>
            <w:tcW w:w="567" w:type="dxa"/>
            <w:tcBorders>
              <w:top w:val="single" w:sz="4" w:space="0" w:color="auto"/>
              <w:left w:val="single" w:sz="4" w:space="0" w:color="auto"/>
              <w:bottom w:val="single" w:sz="4" w:space="0" w:color="auto"/>
              <w:right w:val="single" w:sz="4" w:space="0" w:color="auto"/>
            </w:tcBorders>
          </w:tcPr>
          <w:p w14:paraId="3804D4A6" w14:textId="77777777" w:rsidR="000055A7" w:rsidRPr="00291F81" w:rsidRDefault="000055A7" w:rsidP="00291F81">
            <w:pPr>
              <w:spacing w:line="280" w:lineRule="atLeast"/>
            </w:pPr>
            <w:r w:rsidRPr="00291F81">
              <w:t>2.</w:t>
            </w:r>
          </w:p>
        </w:tc>
        <w:tc>
          <w:tcPr>
            <w:tcW w:w="9214" w:type="dxa"/>
            <w:tcBorders>
              <w:top w:val="single" w:sz="4" w:space="0" w:color="auto"/>
              <w:left w:val="single" w:sz="4" w:space="0" w:color="auto"/>
              <w:bottom w:val="single" w:sz="4" w:space="0" w:color="auto"/>
              <w:right w:val="single" w:sz="4" w:space="0" w:color="auto"/>
            </w:tcBorders>
          </w:tcPr>
          <w:p w14:paraId="2C5EA8B7" w14:textId="77777777" w:rsidR="000055A7" w:rsidRPr="00291F81" w:rsidRDefault="000055A7" w:rsidP="00291F81">
            <w:pPr>
              <w:spacing w:line="280" w:lineRule="atLeast"/>
            </w:pPr>
            <w:r w:rsidRPr="00291F81">
              <w:t>De uitsluitingsgronden zijn op hem niet van toepassing (hoofdstuk De uitsluitingsgronden en minimumeisen).</w:t>
            </w:r>
          </w:p>
        </w:tc>
      </w:tr>
      <w:tr w:rsidR="000055A7" w:rsidRPr="00291F81" w14:paraId="5F9DD25F" w14:textId="77777777" w:rsidTr="006B40BE">
        <w:tc>
          <w:tcPr>
            <w:tcW w:w="567" w:type="dxa"/>
            <w:tcBorders>
              <w:top w:val="single" w:sz="4" w:space="0" w:color="auto"/>
              <w:left w:val="single" w:sz="4" w:space="0" w:color="auto"/>
              <w:bottom w:val="single" w:sz="4" w:space="0" w:color="auto"/>
              <w:right w:val="single" w:sz="4" w:space="0" w:color="auto"/>
            </w:tcBorders>
          </w:tcPr>
          <w:p w14:paraId="0289DC33" w14:textId="77777777" w:rsidR="000055A7" w:rsidRPr="00291F81" w:rsidRDefault="000055A7" w:rsidP="00291F81">
            <w:pPr>
              <w:spacing w:line="280" w:lineRule="atLeast"/>
            </w:pPr>
            <w:r w:rsidRPr="00291F81">
              <w:t>3.</w:t>
            </w:r>
          </w:p>
        </w:tc>
        <w:tc>
          <w:tcPr>
            <w:tcW w:w="9214" w:type="dxa"/>
            <w:tcBorders>
              <w:top w:val="single" w:sz="4" w:space="0" w:color="auto"/>
              <w:left w:val="single" w:sz="4" w:space="0" w:color="auto"/>
              <w:bottom w:val="single" w:sz="4" w:space="0" w:color="auto"/>
              <w:right w:val="single" w:sz="4" w:space="0" w:color="auto"/>
            </w:tcBorders>
          </w:tcPr>
          <w:p w14:paraId="7DD14054" w14:textId="77777777" w:rsidR="000055A7" w:rsidRPr="00291F81" w:rsidRDefault="000055A7" w:rsidP="00291F81">
            <w:pPr>
              <w:spacing w:line="280" w:lineRule="atLeast"/>
            </w:pPr>
            <w:r w:rsidRPr="00291F81">
              <w:t>Hij voldoet aan de geschiktheidseisen (hoofdstuk De uitsluitingsgronden en minimumeisen).</w:t>
            </w:r>
          </w:p>
        </w:tc>
      </w:tr>
      <w:tr w:rsidR="000055A7" w:rsidRPr="00291F81" w14:paraId="1CD0FDDF" w14:textId="77777777" w:rsidTr="006B40BE">
        <w:tc>
          <w:tcPr>
            <w:tcW w:w="567" w:type="dxa"/>
            <w:tcBorders>
              <w:top w:val="single" w:sz="4" w:space="0" w:color="auto"/>
              <w:left w:val="single" w:sz="4" w:space="0" w:color="auto"/>
              <w:bottom w:val="single" w:sz="4" w:space="0" w:color="auto"/>
              <w:right w:val="single" w:sz="4" w:space="0" w:color="auto"/>
            </w:tcBorders>
          </w:tcPr>
          <w:p w14:paraId="449C8105" w14:textId="77777777" w:rsidR="000055A7" w:rsidRPr="00291F81" w:rsidRDefault="000055A7" w:rsidP="00291F81">
            <w:pPr>
              <w:spacing w:line="280" w:lineRule="atLeast"/>
            </w:pPr>
            <w:r w:rsidRPr="00291F81">
              <w:t>4.</w:t>
            </w:r>
          </w:p>
        </w:tc>
        <w:tc>
          <w:tcPr>
            <w:tcW w:w="9214" w:type="dxa"/>
            <w:tcBorders>
              <w:top w:val="single" w:sz="4" w:space="0" w:color="auto"/>
              <w:left w:val="single" w:sz="4" w:space="0" w:color="auto"/>
              <w:bottom w:val="single" w:sz="4" w:space="0" w:color="auto"/>
              <w:right w:val="single" w:sz="4" w:space="0" w:color="auto"/>
            </w:tcBorders>
          </w:tcPr>
          <w:p w14:paraId="430E75FB" w14:textId="77777777" w:rsidR="000055A7" w:rsidRPr="00291F81" w:rsidRDefault="000055A7" w:rsidP="00291F81">
            <w:pPr>
              <w:spacing w:line="280" w:lineRule="atLeast"/>
            </w:pPr>
            <w:r w:rsidRPr="00291F81">
              <w:t>Hij heeft kennis genomen van de beoordelingsmethodiek zoals opgenomen in deze selectieleidraad en gaat onverkort met deze procedure akkoord (hoofdstuk De selectie en selectiecriteria).</w:t>
            </w:r>
          </w:p>
        </w:tc>
      </w:tr>
    </w:tbl>
    <w:p w14:paraId="18A805C4" w14:textId="77777777" w:rsidR="006F2FD2" w:rsidRDefault="006F2FD2" w:rsidP="006F2FD2">
      <w:pPr>
        <w:jc w:val="both"/>
        <w:rPr>
          <w:rFonts w:ascii="Trebuchet MS" w:hAnsi="Trebuchet MS"/>
          <w:b/>
        </w:rPr>
      </w:pPr>
    </w:p>
    <w:p w14:paraId="00F1FB10" w14:textId="77777777" w:rsidR="006F2FD2" w:rsidRPr="0098542A" w:rsidRDefault="006F2FD2" w:rsidP="006F2FD2">
      <w:pPr>
        <w:jc w:val="both"/>
        <w:rPr>
          <w:rFonts w:ascii="Trebuchet MS" w:hAnsi="Trebuchet MS"/>
        </w:rPr>
      </w:pPr>
      <w:r w:rsidRPr="0098542A">
        <w:rPr>
          <w:rFonts w:ascii="Trebuchet MS" w:hAnsi="Trebuchet MS"/>
          <w:b/>
        </w:rPr>
        <w:t>Verklaring Russische betrokkenheid</w:t>
      </w:r>
    </w:p>
    <w:p w14:paraId="5E393388" w14:textId="77777777" w:rsidR="006F2FD2" w:rsidRPr="0098542A" w:rsidRDefault="006F2FD2" w:rsidP="006F2FD2">
      <w:pPr>
        <w:jc w:val="both"/>
        <w:rPr>
          <w:rFonts w:ascii="Trebuchet MS" w:hAnsi="Trebuchet MS"/>
        </w:rPr>
      </w:pPr>
      <w:r w:rsidRPr="0098542A">
        <w:rPr>
          <w:rFonts w:ascii="Trebuchet MS" w:hAnsi="Trebuchet MS"/>
        </w:rPr>
        <w:t xml:space="preserve">Hierbij verklaart </w:t>
      </w:r>
      <w:r>
        <w:rPr>
          <w:rFonts w:ascii="Trebuchet MS" w:hAnsi="Trebuchet MS"/>
        </w:rPr>
        <w:t>gegadigde</w:t>
      </w:r>
      <w:r w:rsidRPr="0098542A">
        <w:rPr>
          <w:rFonts w:ascii="Trebuchet MS" w:hAnsi="Trebuchet MS"/>
        </w:rPr>
        <w:t xml:space="preserve"> naar eer en geweten dat er geen sprake </w:t>
      </w:r>
      <w:r>
        <w:rPr>
          <w:rFonts w:ascii="Trebuchet MS" w:hAnsi="Trebuchet MS"/>
        </w:rPr>
        <w:t>zal zijn</w:t>
      </w:r>
      <w:r w:rsidRPr="0098542A">
        <w:rPr>
          <w:rFonts w:ascii="Trebuchet MS" w:hAnsi="Trebuchet MS"/>
        </w:rPr>
        <w:t xml:space="preserve"> van Russische betrokkenheid bij de uitvoering van deze overeenkomst.</w:t>
      </w:r>
    </w:p>
    <w:p w14:paraId="537AD461" w14:textId="77777777" w:rsidR="006F2FD2" w:rsidRPr="0098542A" w:rsidRDefault="006F2FD2" w:rsidP="006F2FD2">
      <w:pPr>
        <w:jc w:val="both"/>
        <w:rPr>
          <w:rFonts w:ascii="Trebuchet MS" w:hAnsi="Trebuchet MS"/>
        </w:rPr>
      </w:pPr>
    </w:p>
    <w:p w14:paraId="2A3268BA" w14:textId="77777777" w:rsidR="006F2FD2" w:rsidRPr="0098542A" w:rsidRDefault="00D63049" w:rsidP="006F2FD2">
      <w:pPr>
        <w:jc w:val="both"/>
        <w:rPr>
          <w:rFonts w:ascii="Trebuchet MS" w:hAnsi="Trebuchet MS"/>
        </w:rPr>
      </w:pPr>
      <w:r>
        <w:rPr>
          <w:rFonts w:ascii="Trebuchet MS" w:hAnsi="Trebuchet MS"/>
        </w:rPr>
        <w:t>Gegadigde</w:t>
      </w:r>
      <w:r w:rsidR="006F2FD2" w:rsidRPr="0098542A">
        <w:rPr>
          <w:rFonts w:ascii="Trebuchet MS" w:hAnsi="Trebuchet MS"/>
        </w:rPr>
        <w:t xml:space="preserve"> verklaart in het bijzonder dat:</w:t>
      </w:r>
    </w:p>
    <w:p w14:paraId="6AE87917" w14:textId="77777777" w:rsidR="006F2FD2" w:rsidRPr="0098542A" w:rsidRDefault="00321507" w:rsidP="00903DF7">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met een Russische nationaliteit en deze (rechts) </w:t>
      </w:r>
      <w:r w:rsidR="002E6B28" w:rsidRPr="0098542A">
        <w:rPr>
          <w:rFonts w:ascii="Trebuchet MS" w:hAnsi="Trebuchet MS"/>
        </w:rPr>
        <w:t>personen (</w:t>
      </w:r>
      <w:r w:rsidR="006F2FD2" w:rsidRPr="0098542A">
        <w:rPr>
          <w:rFonts w:ascii="Trebuchet MS" w:hAnsi="Trebuchet MS"/>
        </w:rPr>
        <w:t>natuurl</w:t>
      </w:r>
      <w:bookmarkStart w:id="4" w:name="_GoBack"/>
      <w:bookmarkEnd w:id="4"/>
      <w:r w:rsidR="006F2FD2" w:rsidRPr="0098542A">
        <w:rPr>
          <w:rFonts w:ascii="Trebuchet MS" w:hAnsi="Trebuchet MS"/>
        </w:rPr>
        <w:t>ijke personen, bedrijven, entiteiten of organen) niet gevestigd zijn in Rusland;</w:t>
      </w:r>
    </w:p>
    <w:p w14:paraId="737A592B" w14:textId="77777777" w:rsidR="006F2FD2" w:rsidRPr="005E507A" w:rsidRDefault="00321507" w:rsidP="00903DF7">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(gevestigd in Rusland of een ander land) die voor meer dan 50% eigendom zijn van een Russische partij zoals hierboven onder a) genoemd; </w:t>
      </w:r>
    </w:p>
    <w:p w14:paraId="37BBC387" w14:textId="77777777" w:rsidR="006F2FD2" w:rsidRPr="0098542A" w:rsidRDefault="006F2FD2" w:rsidP="00903DF7">
      <w:pPr>
        <w:numPr>
          <w:ilvl w:val="0"/>
          <w:numId w:val="3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14:paraId="3948E417" w14:textId="77777777" w:rsidR="006F2FD2" w:rsidRPr="0098542A" w:rsidRDefault="006F2FD2" w:rsidP="00903DF7">
      <w:pPr>
        <w:numPr>
          <w:ilvl w:val="0"/>
          <w:numId w:val="34"/>
        </w:numPr>
        <w:spacing w:line="280" w:lineRule="atLeast"/>
        <w:contextualSpacing/>
        <w:jc w:val="both"/>
        <w:rPr>
          <w:rFonts w:ascii="Trebuchet MS" w:hAnsi="Trebuchet MS"/>
        </w:rPr>
      </w:pPr>
      <w:r w:rsidRPr="0098542A">
        <w:rPr>
          <w:rFonts w:ascii="Trebuchet MS" w:hAnsi="Trebuchet MS"/>
        </w:rPr>
        <w:t xml:space="preserve">er geen onderaannemers, leveranciers of ondernemingen deelnemen wier capaciteit wordt </w:t>
      </w:r>
      <w:r w:rsidR="00C70EFB">
        <w:rPr>
          <w:rFonts w:ascii="Trebuchet MS" w:hAnsi="Trebuchet MS"/>
        </w:rPr>
        <w:t>i</w:t>
      </w:r>
      <w:r w:rsidR="00321507">
        <w:rPr>
          <w:rFonts w:ascii="Trebuchet MS" w:hAnsi="Trebuchet MS"/>
        </w:rPr>
        <w:t>ngeroepen door de opdrachtnemer</w:t>
      </w:r>
      <w:r w:rsidRPr="0098542A">
        <w:rPr>
          <w:rFonts w:ascii="Trebuchet MS" w:hAnsi="Trebuchet MS"/>
        </w:rPr>
        <w:t xml:space="preserve"> die ik vertegenwoordig én die een aandeel hebben van meer dan 10% van de contractwaarde waarbij een situatie als onder a) t/m c) zich voordoet.</w:t>
      </w:r>
    </w:p>
    <w:p w14:paraId="3C631C39" w14:textId="77777777" w:rsidR="000055A7" w:rsidRDefault="000055A7" w:rsidP="00291F81">
      <w:pPr>
        <w:spacing w:line="280" w:lineRule="atLeast"/>
      </w:pPr>
    </w:p>
    <w:p w14:paraId="413E96B1" w14:textId="77777777" w:rsidR="00944165" w:rsidRDefault="00944165" w:rsidP="00291F81">
      <w:pPr>
        <w:spacing w:line="280" w:lineRule="atLeast"/>
      </w:pPr>
    </w:p>
    <w:p w14:paraId="1927D1EE" w14:textId="77777777" w:rsidR="00944165" w:rsidRDefault="00944165" w:rsidP="00291F81">
      <w:pPr>
        <w:spacing w:line="280" w:lineRule="atLeast"/>
      </w:pPr>
    </w:p>
    <w:p w14:paraId="27AD51D5" w14:textId="77777777" w:rsidR="00944165" w:rsidRDefault="00944165" w:rsidP="00291F81">
      <w:pPr>
        <w:spacing w:line="280" w:lineRule="atLeast"/>
      </w:pPr>
    </w:p>
    <w:p w14:paraId="3F291EF6" w14:textId="77777777" w:rsidR="00944165" w:rsidRDefault="00944165" w:rsidP="00291F81">
      <w:pPr>
        <w:spacing w:line="280" w:lineRule="atLeast"/>
      </w:pPr>
    </w:p>
    <w:p w14:paraId="2795A141" w14:textId="77777777" w:rsidR="00944165" w:rsidRDefault="00944165" w:rsidP="00291F81">
      <w:pPr>
        <w:spacing w:line="280" w:lineRule="atLeast"/>
      </w:pPr>
    </w:p>
    <w:p w14:paraId="325804F1" w14:textId="77777777" w:rsidR="00944165" w:rsidRDefault="00944165" w:rsidP="00291F81">
      <w:pPr>
        <w:spacing w:line="280" w:lineRule="atLeast"/>
      </w:pPr>
    </w:p>
    <w:p w14:paraId="75C27294" w14:textId="77777777" w:rsidR="00944165" w:rsidRDefault="00944165" w:rsidP="00291F81">
      <w:pPr>
        <w:spacing w:line="280" w:lineRule="atLeast"/>
      </w:pPr>
    </w:p>
    <w:p w14:paraId="3FB2A096" w14:textId="77777777" w:rsidR="00944165" w:rsidRPr="00291F81" w:rsidRDefault="00944165" w:rsidP="00291F81">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055A7" w:rsidRPr="00291F81" w14:paraId="76EF47C2"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7680B" w14:textId="77777777" w:rsidR="000055A7" w:rsidRPr="006B40BE" w:rsidRDefault="000055A7" w:rsidP="00291F81">
            <w:pPr>
              <w:spacing w:line="280" w:lineRule="atLeast"/>
              <w:rPr>
                <w:b/>
              </w:rPr>
            </w:pPr>
            <w:r w:rsidRPr="006B40BE">
              <w:rPr>
                <w:b/>
              </w:rPr>
              <w:t>Getekend voor akkoord:</w:t>
            </w:r>
          </w:p>
        </w:tc>
      </w:tr>
      <w:tr w:rsidR="000055A7" w:rsidRPr="00291F81" w14:paraId="53116272" w14:textId="77777777" w:rsidTr="006B40BE">
        <w:tc>
          <w:tcPr>
            <w:tcW w:w="3815" w:type="dxa"/>
            <w:tcBorders>
              <w:top w:val="single" w:sz="4" w:space="0" w:color="auto"/>
              <w:left w:val="single" w:sz="4" w:space="0" w:color="auto"/>
              <w:bottom w:val="single" w:sz="4" w:space="0" w:color="auto"/>
              <w:right w:val="single" w:sz="4" w:space="0" w:color="auto"/>
            </w:tcBorders>
          </w:tcPr>
          <w:p w14:paraId="54A0CE8B" w14:textId="77777777" w:rsidR="000055A7" w:rsidRPr="00291F81" w:rsidRDefault="000055A7" w:rsidP="00291F81">
            <w:pPr>
              <w:spacing w:line="280" w:lineRule="atLeast"/>
            </w:pPr>
            <w:r w:rsidRPr="00291F81">
              <w:t>Naam gegadigde:</w:t>
            </w:r>
          </w:p>
        </w:tc>
        <w:tc>
          <w:tcPr>
            <w:tcW w:w="5966" w:type="dxa"/>
            <w:tcBorders>
              <w:top w:val="single" w:sz="4" w:space="0" w:color="auto"/>
              <w:left w:val="single" w:sz="4" w:space="0" w:color="auto"/>
              <w:bottom w:val="single" w:sz="4" w:space="0" w:color="auto"/>
              <w:right w:val="single" w:sz="4" w:space="0" w:color="auto"/>
            </w:tcBorders>
          </w:tcPr>
          <w:p w14:paraId="38208815" w14:textId="77777777" w:rsidR="000055A7" w:rsidRPr="00291F81" w:rsidRDefault="000055A7" w:rsidP="00291F81">
            <w:pPr>
              <w:spacing w:line="280" w:lineRule="atLeast"/>
            </w:pPr>
          </w:p>
        </w:tc>
      </w:tr>
      <w:tr w:rsidR="000055A7" w:rsidRPr="00291F81" w14:paraId="2112B1F2" w14:textId="77777777" w:rsidTr="006B40BE">
        <w:tc>
          <w:tcPr>
            <w:tcW w:w="3815" w:type="dxa"/>
            <w:tcBorders>
              <w:top w:val="single" w:sz="4" w:space="0" w:color="auto"/>
              <w:left w:val="single" w:sz="4" w:space="0" w:color="auto"/>
              <w:bottom w:val="single" w:sz="4" w:space="0" w:color="auto"/>
              <w:right w:val="single" w:sz="4" w:space="0" w:color="auto"/>
            </w:tcBorders>
          </w:tcPr>
          <w:p w14:paraId="5CFAA0EE" w14:textId="77777777" w:rsidR="000055A7" w:rsidRPr="00291F81" w:rsidRDefault="000055A7" w:rsidP="00291F81">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15FCAB6C" w14:textId="77777777" w:rsidR="000055A7" w:rsidRPr="00291F81" w:rsidRDefault="000055A7" w:rsidP="00291F81">
            <w:pPr>
              <w:spacing w:line="280" w:lineRule="atLeast"/>
            </w:pPr>
          </w:p>
          <w:p w14:paraId="1949035C" w14:textId="77777777" w:rsidR="000055A7" w:rsidRPr="00291F81" w:rsidRDefault="000055A7" w:rsidP="00291F81">
            <w:pPr>
              <w:spacing w:line="280" w:lineRule="atLeast"/>
            </w:pPr>
          </w:p>
        </w:tc>
      </w:tr>
      <w:tr w:rsidR="000055A7" w:rsidRPr="00291F81" w14:paraId="58317067" w14:textId="77777777" w:rsidTr="006B40BE">
        <w:tc>
          <w:tcPr>
            <w:tcW w:w="3815" w:type="dxa"/>
            <w:tcBorders>
              <w:top w:val="single" w:sz="4" w:space="0" w:color="auto"/>
              <w:left w:val="single" w:sz="4" w:space="0" w:color="auto"/>
              <w:bottom w:val="single" w:sz="4" w:space="0" w:color="auto"/>
              <w:right w:val="single" w:sz="4" w:space="0" w:color="auto"/>
            </w:tcBorders>
          </w:tcPr>
          <w:p w14:paraId="65415C5D" w14:textId="77777777" w:rsidR="000055A7" w:rsidRPr="00291F81" w:rsidRDefault="000055A7" w:rsidP="00291F81">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1781589E" w14:textId="77777777" w:rsidR="000055A7" w:rsidRPr="00291F81" w:rsidRDefault="000055A7" w:rsidP="00291F81">
            <w:pPr>
              <w:spacing w:line="280" w:lineRule="atLeast"/>
            </w:pPr>
          </w:p>
        </w:tc>
      </w:tr>
      <w:tr w:rsidR="000055A7" w:rsidRPr="00291F81" w14:paraId="68CD57B7" w14:textId="77777777" w:rsidTr="006B40BE">
        <w:tc>
          <w:tcPr>
            <w:tcW w:w="3815" w:type="dxa"/>
            <w:tcBorders>
              <w:top w:val="single" w:sz="4" w:space="0" w:color="auto"/>
              <w:left w:val="single" w:sz="4" w:space="0" w:color="auto"/>
              <w:bottom w:val="single" w:sz="4" w:space="0" w:color="auto"/>
              <w:right w:val="single" w:sz="4" w:space="0" w:color="auto"/>
            </w:tcBorders>
          </w:tcPr>
          <w:p w14:paraId="7BB1F26F" w14:textId="77777777" w:rsidR="000055A7" w:rsidRPr="00291F81" w:rsidRDefault="000055A7" w:rsidP="00291F81">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74AE966A" w14:textId="77777777" w:rsidR="000055A7" w:rsidRPr="00291F81" w:rsidRDefault="000055A7" w:rsidP="00291F81">
            <w:pPr>
              <w:spacing w:line="280" w:lineRule="atLeast"/>
            </w:pPr>
          </w:p>
        </w:tc>
      </w:tr>
      <w:tr w:rsidR="000055A7" w:rsidRPr="00291F81" w14:paraId="764120B6" w14:textId="77777777" w:rsidTr="006B40BE">
        <w:tc>
          <w:tcPr>
            <w:tcW w:w="3815" w:type="dxa"/>
            <w:tcBorders>
              <w:top w:val="single" w:sz="4" w:space="0" w:color="auto"/>
              <w:left w:val="single" w:sz="4" w:space="0" w:color="auto"/>
              <w:bottom w:val="single" w:sz="4" w:space="0" w:color="auto"/>
              <w:right w:val="single" w:sz="4" w:space="0" w:color="auto"/>
            </w:tcBorders>
          </w:tcPr>
          <w:p w14:paraId="28AB0763" w14:textId="77777777" w:rsidR="000055A7" w:rsidRPr="00291F81" w:rsidRDefault="000055A7" w:rsidP="00291F81">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444716C3" w14:textId="77777777" w:rsidR="000055A7" w:rsidRPr="00291F81" w:rsidRDefault="000055A7" w:rsidP="00291F81">
            <w:pPr>
              <w:spacing w:line="280" w:lineRule="atLeast"/>
            </w:pPr>
          </w:p>
        </w:tc>
      </w:tr>
      <w:tr w:rsidR="000055A7" w:rsidRPr="00291F81" w14:paraId="23AF8A65" w14:textId="77777777" w:rsidTr="006B40BE">
        <w:tc>
          <w:tcPr>
            <w:tcW w:w="3815" w:type="dxa"/>
            <w:tcBorders>
              <w:top w:val="single" w:sz="4" w:space="0" w:color="auto"/>
              <w:left w:val="single" w:sz="4" w:space="0" w:color="auto"/>
              <w:bottom w:val="single" w:sz="4" w:space="0" w:color="auto"/>
              <w:right w:val="single" w:sz="4" w:space="0" w:color="auto"/>
            </w:tcBorders>
          </w:tcPr>
          <w:p w14:paraId="3B90D935" w14:textId="77777777" w:rsidR="000055A7" w:rsidRPr="00291F81" w:rsidRDefault="000055A7" w:rsidP="00291F81">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3EE9A018" w14:textId="77777777" w:rsidR="000055A7" w:rsidRPr="00291F81" w:rsidRDefault="000055A7" w:rsidP="00291F81">
            <w:pPr>
              <w:spacing w:line="280" w:lineRule="atLeast"/>
            </w:pPr>
          </w:p>
        </w:tc>
      </w:tr>
      <w:bookmarkEnd w:id="1"/>
    </w:tbl>
    <w:p w14:paraId="205CF7B8" w14:textId="77777777" w:rsidR="000055A7" w:rsidRPr="00291F81" w:rsidRDefault="000055A7" w:rsidP="00291F81">
      <w:pPr>
        <w:spacing w:line="280" w:lineRule="atLeast"/>
        <w:rPr>
          <w:rFonts w:cs="Arial"/>
          <w:b/>
          <w:bCs/>
          <w:i/>
          <w:color w:val="00B0F0"/>
          <w:kern w:val="32"/>
        </w:rPr>
      </w:pPr>
      <w:r w:rsidRPr="00291F81">
        <w:rPr>
          <w:b/>
          <w:color w:val="00B0F0"/>
        </w:rPr>
        <w:br w:type="page"/>
      </w:r>
    </w:p>
    <w:p w14:paraId="29981C12" w14:textId="77777777" w:rsidR="000055A7" w:rsidRPr="00291F81" w:rsidRDefault="00944165" w:rsidP="00E56747">
      <w:pPr>
        <w:pStyle w:val="1-Kop1MemoCorversenBS"/>
        <w:numPr>
          <w:ilvl w:val="0"/>
          <w:numId w:val="0"/>
        </w:numPr>
        <w:ind w:left="425" w:hanging="425"/>
        <w:rPr>
          <w:color w:val="00B0F0"/>
        </w:rPr>
      </w:pPr>
      <w:bookmarkStart w:id="5" w:name="_Toc197512363"/>
      <w:r>
        <w:lastRenderedPageBreak/>
        <w:t>Bijlage II</w:t>
      </w:r>
      <w:r w:rsidR="000055A7" w:rsidRPr="00291F81">
        <w:t xml:space="preserve"> Uniform Europees Aanbestedingsdocument</w:t>
      </w:r>
      <w:bookmarkEnd w:id="5"/>
    </w:p>
    <w:p w14:paraId="4B79AA4B" w14:textId="77777777" w:rsidR="000055A7" w:rsidRPr="00291F81" w:rsidRDefault="000055A7" w:rsidP="00291F81">
      <w:pPr>
        <w:spacing w:line="280" w:lineRule="atLeast"/>
        <w:rPr>
          <w:rFonts w:cs="Arial"/>
          <w:bCs/>
          <w:i/>
          <w:kern w:val="32"/>
        </w:rPr>
      </w:pPr>
    </w:p>
    <w:p w14:paraId="1586CB3A" w14:textId="77777777" w:rsidR="000055A7" w:rsidRPr="00291F81" w:rsidRDefault="000055A7" w:rsidP="00291F81">
      <w:pPr>
        <w:spacing w:line="280" w:lineRule="atLeast"/>
        <w:rPr>
          <w:color w:val="00B0F0"/>
        </w:rPr>
      </w:pPr>
    </w:p>
    <w:p w14:paraId="6F2F2A96" w14:textId="77777777" w:rsidR="000055A7" w:rsidRPr="00291F81" w:rsidRDefault="000055A7" w:rsidP="00291F81">
      <w:pPr>
        <w:spacing w:line="280" w:lineRule="atLeast"/>
        <w:rPr>
          <w:rFonts w:cs="Arial"/>
          <w:bCs/>
          <w:i/>
          <w:color w:val="00B0F0"/>
          <w:kern w:val="32"/>
        </w:rPr>
      </w:pPr>
    </w:p>
    <w:p w14:paraId="7F81B75F" w14:textId="77777777" w:rsidR="000055A7" w:rsidRPr="00291F81" w:rsidRDefault="000055A7" w:rsidP="00291F81">
      <w:pPr>
        <w:spacing w:line="280" w:lineRule="atLeast"/>
        <w:rPr>
          <w:rFonts w:cs="Arial"/>
          <w:bCs/>
          <w:i/>
          <w:color w:val="00B0F0"/>
          <w:kern w:val="32"/>
        </w:rPr>
      </w:pPr>
      <w:r w:rsidRPr="00291F81">
        <w:rPr>
          <w:color w:val="00B0F0"/>
        </w:rPr>
        <w:br w:type="page"/>
      </w:r>
    </w:p>
    <w:p w14:paraId="2E64B385" w14:textId="77777777" w:rsidR="00944165" w:rsidRDefault="00944165" w:rsidP="00291F81">
      <w:pPr>
        <w:spacing w:line="280" w:lineRule="atLeast"/>
        <w:rPr>
          <w:rFonts w:eastAsia="Calibri"/>
          <w:b/>
          <w:bCs/>
          <w:sz w:val="28"/>
          <w:szCs w:val="22"/>
          <w:lang w:eastAsia="en-US"/>
        </w:rPr>
      </w:pPr>
      <w:r w:rsidRPr="00944165">
        <w:rPr>
          <w:rFonts w:eastAsia="Calibri"/>
          <w:b/>
          <w:bCs/>
          <w:sz w:val="28"/>
          <w:szCs w:val="22"/>
          <w:lang w:eastAsia="en-US"/>
        </w:rPr>
        <w:lastRenderedPageBreak/>
        <w:t>Bijlage III Algemene Inkoopvoorwaarden Leveringen en Diensten Lansingerland 2019</w:t>
      </w:r>
    </w:p>
    <w:bookmarkEnd w:id="2"/>
    <w:p w14:paraId="6847C078" w14:textId="77777777" w:rsidR="000055A7" w:rsidRPr="00291F81" w:rsidRDefault="000055A7" w:rsidP="00291F81">
      <w:pPr>
        <w:spacing w:line="280" w:lineRule="atLeast"/>
        <w:rPr>
          <w:rFonts w:cs="Arial"/>
          <w:bCs/>
          <w:i/>
          <w:color w:val="00B0F0"/>
          <w:kern w:val="32"/>
        </w:rPr>
      </w:pPr>
      <w:r w:rsidRPr="000B255F">
        <w:rPr>
          <w:color w:val="00B0F0"/>
        </w:rPr>
        <w:br w:type="page"/>
      </w:r>
      <w:bookmarkStart w:id="6" w:name="_Toc7163138"/>
    </w:p>
    <w:p w14:paraId="23AF9C8E" w14:textId="77777777" w:rsidR="004F1DE7" w:rsidRPr="00944165" w:rsidRDefault="004F1DE7" w:rsidP="004F1DE7">
      <w:pPr>
        <w:pStyle w:val="1-Kop1MemoCorversenBS"/>
        <w:numPr>
          <w:ilvl w:val="0"/>
          <w:numId w:val="0"/>
        </w:numPr>
        <w:ind w:left="425" w:hanging="425"/>
      </w:pPr>
      <w:bookmarkStart w:id="7" w:name="_Toc51168872"/>
      <w:bookmarkStart w:id="8" w:name="_Toc75678771"/>
      <w:bookmarkStart w:id="9" w:name="_Toc197512364"/>
      <w:bookmarkEnd w:id="6"/>
      <w:r w:rsidRPr="00944165">
        <w:lastRenderedPageBreak/>
        <w:t>Bijlage</w:t>
      </w:r>
      <w:r w:rsidR="00944165" w:rsidRPr="00944165">
        <w:t xml:space="preserve"> IV</w:t>
      </w:r>
      <w:r w:rsidRPr="00944165">
        <w:t xml:space="preserve"> Bouwblokken Social Return</w:t>
      </w:r>
      <w:bookmarkEnd w:id="7"/>
      <w:bookmarkEnd w:id="8"/>
      <w:bookmarkEnd w:id="9"/>
    </w:p>
    <w:p w14:paraId="2315A8B6" w14:textId="77777777" w:rsidR="004F1DE7" w:rsidRPr="004F1DE7" w:rsidRDefault="004F1DE7" w:rsidP="004F1DE7">
      <w:pPr>
        <w:spacing w:line="280" w:lineRule="atLeast"/>
        <w:jc w:val="both"/>
        <w:rPr>
          <w:rFonts w:ascii="Trebuchet MS" w:hAnsi="Trebuchet MS" w:cs="Arial"/>
          <w:b/>
          <w:kern w:val="36"/>
        </w:rPr>
      </w:pPr>
      <w:r w:rsidRPr="004F1DE7">
        <w:rPr>
          <w:rFonts w:ascii="Trebuchet MS" w:hAnsi="Trebuchet MS" w:cs="Arial"/>
          <w:b/>
          <w:kern w:val="36"/>
        </w:rPr>
        <w:t>Social return bouwblokken</w:t>
      </w:r>
    </w:p>
    <w:p w14:paraId="10F61FA4"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in de arbeidsregio Haaglanden en Zuid-Holland Centraal werken samen aan Social Return. De gemeenten gebruiken allemaal dezelfde bouwblokken.</w:t>
      </w:r>
    </w:p>
    <w:p w14:paraId="4D28A20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zijn: Delft, Den Haag, Lansingerland, Leidschendam-Voorburg, Midden Delfland, Pijnacker-Nootdorp, Rijswijk, Voorschoten, Wassenaar, Westland en Zoetermeer. De gemeenten werken samen om de volgende 2 redenen:</w:t>
      </w:r>
    </w:p>
    <w:p w14:paraId="2ADCE360" w14:textId="77777777" w:rsidR="004F1DE7" w:rsidRPr="004F1DE7" w:rsidRDefault="004F1DE7" w:rsidP="00903DF7">
      <w:pPr>
        <w:numPr>
          <w:ilvl w:val="0"/>
          <w:numId w:val="31"/>
        </w:numPr>
        <w:spacing w:line="280" w:lineRule="atLeast"/>
        <w:jc w:val="both"/>
        <w:rPr>
          <w:rFonts w:ascii="Trebuchet MS" w:hAnsi="Trebuchet MS" w:cs="Arial"/>
        </w:rPr>
      </w:pPr>
      <w:r w:rsidRPr="004F1DE7">
        <w:rPr>
          <w:rFonts w:ascii="Trebuchet MS" w:hAnsi="Trebuchet MS" w:cs="Arial"/>
        </w:rPr>
        <w:t>meer eenduidigheid voor werkgevers</w:t>
      </w:r>
    </w:p>
    <w:p w14:paraId="770BA4E0" w14:textId="77777777" w:rsidR="004F1DE7" w:rsidRPr="004F1DE7" w:rsidRDefault="004F1DE7" w:rsidP="00903DF7">
      <w:pPr>
        <w:numPr>
          <w:ilvl w:val="0"/>
          <w:numId w:val="31"/>
        </w:numPr>
        <w:spacing w:line="280" w:lineRule="atLeast"/>
        <w:jc w:val="both"/>
        <w:rPr>
          <w:rFonts w:ascii="Trebuchet MS" w:hAnsi="Trebuchet MS" w:cs="Arial"/>
        </w:rPr>
      </w:pPr>
      <w:r w:rsidRPr="004F1DE7">
        <w:rPr>
          <w:rFonts w:ascii="Trebuchet MS" w:hAnsi="Trebuchet MS" w:cs="Arial"/>
        </w:rPr>
        <w:t>meer eenduidigheid bij gemeenschappelijke inkoop</w:t>
      </w:r>
    </w:p>
    <w:p w14:paraId="14C11EC3"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Het bouwblokkenschema hieronder is van kracht op aanbestedingen met een Social Return verplichting.</w:t>
      </w:r>
    </w:p>
    <w:p w14:paraId="4FC5DC35" w14:textId="77777777" w:rsidR="004F1DE7" w:rsidRPr="004F1DE7" w:rsidRDefault="004F1DE7" w:rsidP="004F1DE7">
      <w:pPr>
        <w:spacing w:line="280" w:lineRule="atLeast"/>
        <w:jc w:val="both"/>
        <w:rPr>
          <w:rFonts w:ascii="Trebuchet MS" w:hAnsi="Trebuchet MS" w:cs="Arial"/>
        </w:rPr>
      </w:pPr>
    </w:p>
    <w:p w14:paraId="749DAE06" w14:textId="77777777" w:rsidR="004F1DE7" w:rsidRPr="004F1DE7" w:rsidRDefault="004F1DE7" w:rsidP="004F1DE7">
      <w:pPr>
        <w:spacing w:line="280" w:lineRule="atLeast"/>
        <w:jc w:val="both"/>
        <w:rPr>
          <w:rFonts w:ascii="Trebuchet MS" w:hAnsi="Trebuchet MS" w:cs="Arial"/>
        </w:rPr>
      </w:pPr>
    </w:p>
    <w:p w14:paraId="602A150A" w14:textId="77777777" w:rsidR="00D45117" w:rsidRPr="00861D44" w:rsidRDefault="00D45117" w:rsidP="00D45117">
      <w:pPr>
        <w:jc w:val="both"/>
        <w:rPr>
          <w:rFonts w:cs="Arial"/>
          <w:b/>
          <w:bCs/>
          <w:szCs w:val="19"/>
        </w:rPr>
      </w:pPr>
      <w:r w:rsidRPr="00861D44">
        <w:rPr>
          <w:rFonts w:cs="Arial"/>
          <w:b/>
          <w:bCs/>
          <w:szCs w:val="19"/>
        </w:rPr>
        <w:t>Bouwblokkenschema regio’s Haaglanden en Zuid-Holland Centraal</w:t>
      </w:r>
    </w:p>
    <w:p w14:paraId="4975FA06" w14:textId="77777777" w:rsidR="00D45117" w:rsidRPr="00861D44" w:rsidRDefault="00D45117" w:rsidP="00D45117">
      <w:pPr>
        <w:jc w:val="both"/>
        <w:rPr>
          <w:rFonts w:cs="Arial"/>
          <w:b/>
          <w:bCs/>
          <w:szCs w:val="19"/>
        </w:rPr>
      </w:pPr>
    </w:p>
    <w:p w14:paraId="4E058667" w14:textId="77777777" w:rsidR="00D45117" w:rsidRPr="00861D44" w:rsidRDefault="00D45117" w:rsidP="00903DF7">
      <w:pPr>
        <w:numPr>
          <w:ilvl w:val="0"/>
          <w:numId w:val="32"/>
        </w:numPr>
        <w:spacing w:line="260" w:lineRule="atLeast"/>
        <w:jc w:val="both"/>
        <w:rPr>
          <w:rFonts w:cs="Arial"/>
          <w:b/>
          <w:bCs/>
          <w:szCs w:val="19"/>
        </w:rPr>
      </w:pPr>
      <w:r w:rsidRPr="00861D44">
        <w:rPr>
          <w:rFonts w:cs="Arial"/>
          <w:b/>
          <w:bCs/>
          <w:szCs w:val="19"/>
        </w:rPr>
        <w:t>Creëren van banen</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485E21A9"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020F89"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1AC6BE"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D476E45"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57DE8646"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E3E2D01"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12516CB0" w14:textId="77777777" w:rsidR="00D45117" w:rsidRPr="00861D44" w:rsidRDefault="00D45117" w:rsidP="00D63049">
            <w:pPr>
              <w:jc w:val="both"/>
              <w:rPr>
                <w:rFonts w:eastAsia="Calibri"/>
                <w:szCs w:val="19"/>
                <w:lang w:eastAsia="en-US"/>
              </w:rPr>
            </w:pPr>
            <w:r w:rsidRPr="00861D44">
              <w:rPr>
                <w:rFonts w:eastAsia="Calibri"/>
                <w:szCs w:val="19"/>
                <w:lang w:eastAsia="en-US"/>
              </w:rPr>
              <w:t>Werkzoekend zonder uitkering*</w:t>
            </w:r>
          </w:p>
        </w:tc>
        <w:tc>
          <w:tcPr>
            <w:tcW w:w="3397" w:type="dxa"/>
            <w:tcBorders>
              <w:top w:val="single" w:sz="4" w:space="0" w:color="auto"/>
              <w:left w:val="single" w:sz="4" w:space="0" w:color="auto"/>
              <w:bottom w:val="single" w:sz="4" w:space="0" w:color="auto"/>
              <w:right w:val="single" w:sz="4" w:space="0" w:color="auto"/>
            </w:tcBorders>
            <w:hideMark/>
          </w:tcPr>
          <w:p w14:paraId="58C34FF0"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5756267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ED20E57"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2B7CCA17" w14:textId="77777777" w:rsidR="00D45117" w:rsidRPr="00861D44" w:rsidRDefault="00D45117" w:rsidP="00D63049">
            <w:pPr>
              <w:jc w:val="both"/>
              <w:rPr>
                <w:rFonts w:eastAsia="Calibri"/>
                <w:szCs w:val="19"/>
                <w:lang w:eastAsia="en-US"/>
              </w:rPr>
            </w:pPr>
            <w:r w:rsidRPr="00861D44">
              <w:rPr>
                <w:rFonts w:eastAsia="Calibri"/>
                <w:szCs w:val="19"/>
                <w:lang w:eastAsia="en-US"/>
              </w:rPr>
              <w:t>Jongeren zonder startkwalificatie</w:t>
            </w:r>
          </w:p>
        </w:tc>
        <w:tc>
          <w:tcPr>
            <w:tcW w:w="3397" w:type="dxa"/>
            <w:tcBorders>
              <w:top w:val="single" w:sz="4" w:space="0" w:color="auto"/>
              <w:left w:val="single" w:sz="4" w:space="0" w:color="auto"/>
              <w:bottom w:val="single" w:sz="4" w:space="0" w:color="auto"/>
              <w:right w:val="single" w:sz="4" w:space="0" w:color="auto"/>
            </w:tcBorders>
            <w:hideMark/>
          </w:tcPr>
          <w:p w14:paraId="6D61ADD1"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0DFFF2F8"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F0F2AC1"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23E80170" w14:textId="77777777" w:rsidR="00D45117" w:rsidRPr="00861D44" w:rsidRDefault="00D45117" w:rsidP="00D63049">
            <w:pPr>
              <w:jc w:val="both"/>
              <w:rPr>
                <w:rFonts w:eastAsia="Calibri"/>
                <w:szCs w:val="19"/>
                <w:lang w:eastAsia="en-US"/>
              </w:rPr>
            </w:pPr>
            <w:r w:rsidRPr="00861D44">
              <w:rPr>
                <w:rFonts w:eastAsia="Calibri"/>
                <w:szCs w:val="19"/>
                <w:lang w:eastAsia="en-US"/>
              </w:rPr>
              <w:t>Stagiair mbo, hbo</w:t>
            </w:r>
          </w:p>
        </w:tc>
        <w:tc>
          <w:tcPr>
            <w:tcW w:w="3397" w:type="dxa"/>
            <w:tcBorders>
              <w:top w:val="single" w:sz="4" w:space="0" w:color="auto"/>
              <w:left w:val="single" w:sz="4" w:space="0" w:color="auto"/>
              <w:bottom w:val="single" w:sz="4" w:space="0" w:color="auto"/>
              <w:right w:val="single" w:sz="4" w:space="0" w:color="auto"/>
            </w:tcBorders>
            <w:hideMark/>
          </w:tcPr>
          <w:p w14:paraId="168BD891"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71A8C1A2"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2F18C1BA"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63CCC7CC" w14:textId="77777777" w:rsidR="00D45117" w:rsidRPr="00861D44" w:rsidRDefault="00D45117" w:rsidP="00D63049">
            <w:pPr>
              <w:jc w:val="both"/>
              <w:rPr>
                <w:rFonts w:eastAsia="Calibri"/>
                <w:szCs w:val="19"/>
                <w:lang w:eastAsia="en-US"/>
              </w:rPr>
            </w:pPr>
            <w:r w:rsidRPr="00861D44">
              <w:rPr>
                <w:rFonts w:eastAsia="Calibri"/>
                <w:szCs w:val="19"/>
                <w:lang w:eastAsia="en-US"/>
              </w:rPr>
              <w:t>Stagiair VSO/PrO</w:t>
            </w:r>
          </w:p>
        </w:tc>
        <w:tc>
          <w:tcPr>
            <w:tcW w:w="3397" w:type="dxa"/>
            <w:tcBorders>
              <w:top w:val="single" w:sz="4" w:space="0" w:color="auto"/>
              <w:left w:val="single" w:sz="4" w:space="0" w:color="auto"/>
              <w:bottom w:val="single" w:sz="4" w:space="0" w:color="auto"/>
              <w:right w:val="single" w:sz="4" w:space="0" w:color="auto"/>
            </w:tcBorders>
            <w:hideMark/>
          </w:tcPr>
          <w:p w14:paraId="4219C509" w14:textId="77777777" w:rsidR="00D45117" w:rsidRPr="00861D44" w:rsidRDefault="00D45117" w:rsidP="00D63049">
            <w:pPr>
              <w:jc w:val="both"/>
              <w:rPr>
                <w:rFonts w:eastAsia="Calibri"/>
                <w:szCs w:val="19"/>
                <w:lang w:eastAsia="en-US"/>
              </w:rPr>
            </w:pPr>
            <w:r w:rsidRPr="00861D44">
              <w:rPr>
                <w:rFonts w:eastAsia="Calibri"/>
                <w:szCs w:val="19"/>
                <w:lang w:eastAsia="en-US"/>
              </w:rPr>
              <w:t>€ 7.500</w:t>
            </w:r>
          </w:p>
        </w:tc>
      </w:tr>
      <w:tr w:rsidR="00D45117" w:rsidRPr="00861D44" w14:paraId="1711342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2195C1C"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51EF8C8A"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maximaal niveau 2</w:t>
            </w:r>
            <w:r>
              <w:rPr>
                <w:rFonts w:eastAsia="Calibri"/>
                <w:szCs w:val="19"/>
                <w:lang w:eastAsia="en-US"/>
              </w:rPr>
              <w:t xml:space="preserve"> </w:t>
            </w:r>
            <w:r w:rsidRPr="00165E39">
              <w:rPr>
                <w:rFonts w:eastAsia="Calibri"/>
                <w:szCs w:val="19"/>
                <w:lang w:eastAsia="en-US"/>
              </w:rPr>
              <w:t>(dienstverband- maximaal 24 maanden)</w:t>
            </w:r>
          </w:p>
        </w:tc>
        <w:tc>
          <w:tcPr>
            <w:tcW w:w="3397" w:type="dxa"/>
            <w:tcBorders>
              <w:top w:val="single" w:sz="4" w:space="0" w:color="auto"/>
              <w:left w:val="single" w:sz="4" w:space="0" w:color="auto"/>
              <w:bottom w:val="single" w:sz="4" w:space="0" w:color="auto"/>
              <w:right w:val="single" w:sz="4" w:space="0" w:color="auto"/>
            </w:tcBorders>
            <w:hideMark/>
          </w:tcPr>
          <w:p w14:paraId="6DEF7966"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7FE31DC3" w14:textId="77777777" w:rsidTr="00D63049">
        <w:tc>
          <w:tcPr>
            <w:tcW w:w="2547" w:type="dxa"/>
            <w:tcBorders>
              <w:top w:val="single" w:sz="4" w:space="0" w:color="auto"/>
              <w:left w:val="single" w:sz="4" w:space="0" w:color="auto"/>
              <w:bottom w:val="single" w:sz="4" w:space="0" w:color="auto"/>
              <w:right w:val="single" w:sz="4" w:space="0" w:color="auto"/>
            </w:tcBorders>
          </w:tcPr>
          <w:p w14:paraId="0A0A2D1C"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tcPr>
          <w:p w14:paraId="43715174"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niveau 3 en hoger</w:t>
            </w:r>
            <w:r>
              <w:rPr>
                <w:rFonts w:eastAsia="Calibri"/>
                <w:szCs w:val="19"/>
                <w:lang w:eastAsia="en-US"/>
              </w:rPr>
              <w:t xml:space="preserve"> </w:t>
            </w:r>
            <w:r w:rsidRPr="00165E39">
              <w:rPr>
                <w:rFonts w:eastAsia="Calibri"/>
                <w:szCs w:val="19"/>
                <w:lang w:eastAsia="en-US"/>
              </w:rPr>
              <w:t>(dienstverband- maximaal 36 maanden)</w:t>
            </w:r>
          </w:p>
        </w:tc>
        <w:tc>
          <w:tcPr>
            <w:tcW w:w="3397" w:type="dxa"/>
            <w:tcBorders>
              <w:top w:val="single" w:sz="4" w:space="0" w:color="auto"/>
              <w:left w:val="single" w:sz="4" w:space="0" w:color="auto"/>
              <w:bottom w:val="single" w:sz="4" w:space="0" w:color="auto"/>
              <w:right w:val="single" w:sz="4" w:space="0" w:color="auto"/>
            </w:tcBorders>
          </w:tcPr>
          <w:p w14:paraId="6D4EB783" w14:textId="77777777" w:rsidR="00D45117" w:rsidRPr="00861D44" w:rsidRDefault="00D45117" w:rsidP="00D63049">
            <w:pPr>
              <w:jc w:val="both"/>
              <w:rPr>
                <w:rFonts w:eastAsia="Calibri"/>
                <w:szCs w:val="19"/>
                <w:lang w:eastAsia="en-US"/>
              </w:rPr>
            </w:pPr>
            <w:r>
              <w:rPr>
                <w:rFonts w:eastAsia="Calibri"/>
                <w:szCs w:val="19"/>
                <w:lang w:eastAsia="en-US"/>
              </w:rPr>
              <w:t>€ 15.000</w:t>
            </w:r>
          </w:p>
        </w:tc>
      </w:tr>
      <w:tr w:rsidR="00D45117" w:rsidRPr="00861D44" w14:paraId="34A5D74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46F9C7BD"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777067E9" w14:textId="77777777" w:rsidR="00D45117" w:rsidRPr="00861D44" w:rsidRDefault="00D45117" w:rsidP="00D63049">
            <w:pPr>
              <w:jc w:val="both"/>
              <w:rPr>
                <w:rFonts w:eastAsia="Calibri"/>
                <w:szCs w:val="19"/>
                <w:lang w:eastAsia="en-US"/>
              </w:rPr>
            </w:pPr>
            <w:r w:rsidRPr="00861D44">
              <w:rPr>
                <w:rFonts w:eastAsia="Calibri"/>
                <w:szCs w:val="19"/>
                <w:lang w:eastAsia="en-US"/>
              </w:rPr>
              <w:t>WW</w:t>
            </w:r>
          </w:p>
        </w:tc>
        <w:tc>
          <w:tcPr>
            <w:tcW w:w="3397" w:type="dxa"/>
            <w:tcBorders>
              <w:top w:val="single" w:sz="4" w:space="0" w:color="auto"/>
              <w:left w:val="single" w:sz="4" w:space="0" w:color="auto"/>
              <w:bottom w:val="single" w:sz="4" w:space="0" w:color="auto"/>
              <w:right w:val="single" w:sz="4" w:space="0" w:color="auto"/>
            </w:tcBorders>
            <w:hideMark/>
          </w:tcPr>
          <w:p w14:paraId="2E4F5613" w14:textId="77777777" w:rsidR="00D45117" w:rsidRPr="00861D44" w:rsidRDefault="00D45117" w:rsidP="00D63049">
            <w:pPr>
              <w:jc w:val="both"/>
              <w:rPr>
                <w:rFonts w:eastAsia="Calibri"/>
                <w:szCs w:val="19"/>
                <w:lang w:eastAsia="en-US"/>
              </w:rPr>
            </w:pPr>
            <w:r>
              <w:rPr>
                <w:rFonts w:eastAsia="Calibri"/>
                <w:szCs w:val="19"/>
                <w:lang w:eastAsia="en-US"/>
              </w:rPr>
              <w:t>€ 2</w:t>
            </w:r>
            <w:r w:rsidRPr="00861D44">
              <w:rPr>
                <w:rFonts w:eastAsia="Calibri"/>
                <w:szCs w:val="19"/>
                <w:lang w:eastAsia="en-US"/>
              </w:rPr>
              <w:t>0.000</w:t>
            </w:r>
          </w:p>
        </w:tc>
      </w:tr>
      <w:tr w:rsidR="00D45117" w:rsidRPr="00861D44" w14:paraId="58CC425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94026AA"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0D18353B" w14:textId="77777777" w:rsidR="00D45117" w:rsidRPr="00861D44" w:rsidRDefault="00D45117" w:rsidP="00D63049">
            <w:pPr>
              <w:jc w:val="both"/>
              <w:rPr>
                <w:rFonts w:eastAsia="Calibri"/>
                <w:szCs w:val="19"/>
                <w:lang w:eastAsia="en-US"/>
              </w:rPr>
            </w:pPr>
            <w:r w:rsidRPr="00861D44">
              <w:rPr>
                <w:rFonts w:eastAsia="Calibri"/>
                <w:szCs w:val="19"/>
                <w:lang w:eastAsia="en-US"/>
              </w:rPr>
              <w:t>WIA</w:t>
            </w:r>
          </w:p>
        </w:tc>
        <w:tc>
          <w:tcPr>
            <w:tcW w:w="3397" w:type="dxa"/>
            <w:tcBorders>
              <w:top w:val="single" w:sz="4" w:space="0" w:color="auto"/>
              <w:left w:val="single" w:sz="4" w:space="0" w:color="auto"/>
              <w:bottom w:val="single" w:sz="4" w:space="0" w:color="auto"/>
              <w:right w:val="single" w:sz="4" w:space="0" w:color="auto"/>
            </w:tcBorders>
            <w:hideMark/>
          </w:tcPr>
          <w:p w14:paraId="74BEDA5E" w14:textId="77777777" w:rsidR="00D45117" w:rsidRPr="00861D44" w:rsidRDefault="00D45117" w:rsidP="00D63049">
            <w:pPr>
              <w:jc w:val="both"/>
              <w:rPr>
                <w:rFonts w:eastAsia="Calibri"/>
                <w:szCs w:val="19"/>
                <w:lang w:eastAsia="en-US"/>
              </w:rPr>
            </w:pPr>
            <w:r>
              <w:rPr>
                <w:rFonts w:eastAsia="Calibri"/>
                <w:szCs w:val="19"/>
                <w:lang w:eastAsia="en-US"/>
              </w:rPr>
              <w:t>€ 3</w:t>
            </w:r>
            <w:r w:rsidRPr="00861D44">
              <w:rPr>
                <w:rFonts w:eastAsia="Calibri"/>
                <w:szCs w:val="19"/>
                <w:lang w:eastAsia="en-US"/>
              </w:rPr>
              <w:t>0.000</w:t>
            </w:r>
          </w:p>
        </w:tc>
      </w:tr>
      <w:tr w:rsidR="00D45117" w:rsidRPr="00861D44" w14:paraId="698098D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2F1A80CA"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26CB9628" w14:textId="77777777" w:rsidR="00D45117" w:rsidRPr="00861D44" w:rsidRDefault="00D45117" w:rsidP="00D63049">
            <w:pPr>
              <w:jc w:val="both"/>
              <w:rPr>
                <w:rFonts w:eastAsia="Calibri"/>
                <w:szCs w:val="19"/>
                <w:lang w:eastAsia="en-US"/>
              </w:rPr>
            </w:pPr>
            <w:r w:rsidRPr="00861D44">
              <w:rPr>
                <w:rFonts w:eastAsia="Calibri"/>
                <w:szCs w:val="19"/>
                <w:lang w:eastAsia="en-US"/>
              </w:rPr>
              <w:t>Participatiewet</w:t>
            </w:r>
          </w:p>
        </w:tc>
        <w:tc>
          <w:tcPr>
            <w:tcW w:w="3397" w:type="dxa"/>
            <w:tcBorders>
              <w:top w:val="single" w:sz="4" w:space="0" w:color="auto"/>
              <w:left w:val="single" w:sz="4" w:space="0" w:color="auto"/>
              <w:bottom w:val="single" w:sz="4" w:space="0" w:color="auto"/>
              <w:right w:val="single" w:sz="4" w:space="0" w:color="auto"/>
            </w:tcBorders>
            <w:hideMark/>
          </w:tcPr>
          <w:p w14:paraId="6B4C4F06" w14:textId="77777777" w:rsidR="00D45117" w:rsidRPr="00861D44" w:rsidRDefault="00D45117" w:rsidP="00D63049">
            <w:pPr>
              <w:jc w:val="both"/>
              <w:rPr>
                <w:rFonts w:eastAsia="Calibri"/>
                <w:szCs w:val="19"/>
                <w:lang w:eastAsia="en-US"/>
              </w:rPr>
            </w:pPr>
            <w:r>
              <w:rPr>
                <w:rFonts w:eastAsia="Calibri"/>
                <w:szCs w:val="19"/>
                <w:lang w:eastAsia="en-US"/>
              </w:rPr>
              <w:t>€ 4</w:t>
            </w:r>
            <w:r w:rsidRPr="00861D44">
              <w:rPr>
                <w:rFonts w:eastAsia="Calibri"/>
                <w:szCs w:val="19"/>
                <w:lang w:eastAsia="en-US"/>
              </w:rPr>
              <w:t>0.000</w:t>
            </w:r>
          </w:p>
        </w:tc>
      </w:tr>
      <w:tr w:rsidR="00D45117" w:rsidRPr="00861D44" w14:paraId="5EE21232"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574F72F"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733B6F95" w14:textId="77777777" w:rsidR="00D45117" w:rsidRPr="00861D44" w:rsidRDefault="00D45117" w:rsidP="00D63049">
            <w:pPr>
              <w:jc w:val="both"/>
              <w:rPr>
                <w:rFonts w:eastAsia="Calibri"/>
                <w:szCs w:val="19"/>
                <w:lang w:eastAsia="en-US"/>
              </w:rPr>
            </w:pPr>
            <w:r w:rsidRPr="00861D44">
              <w:rPr>
                <w:rFonts w:eastAsia="Calibri"/>
                <w:szCs w:val="19"/>
                <w:lang w:eastAsia="en-US"/>
              </w:rPr>
              <w:t>Banenafspraak (ook: Wajong, WsW, doelgroepregistratie)</w:t>
            </w:r>
          </w:p>
        </w:tc>
        <w:tc>
          <w:tcPr>
            <w:tcW w:w="3397" w:type="dxa"/>
            <w:tcBorders>
              <w:top w:val="single" w:sz="4" w:space="0" w:color="auto"/>
              <w:left w:val="single" w:sz="4" w:space="0" w:color="auto"/>
              <w:bottom w:val="single" w:sz="4" w:space="0" w:color="auto"/>
              <w:right w:val="single" w:sz="4" w:space="0" w:color="auto"/>
            </w:tcBorders>
            <w:hideMark/>
          </w:tcPr>
          <w:p w14:paraId="4A349918" w14:textId="77777777" w:rsidR="00D45117" w:rsidRPr="00861D44" w:rsidRDefault="00D45117" w:rsidP="00D63049">
            <w:pPr>
              <w:jc w:val="both"/>
              <w:rPr>
                <w:rFonts w:eastAsia="Calibri"/>
                <w:szCs w:val="19"/>
                <w:lang w:eastAsia="en-US"/>
              </w:rPr>
            </w:pPr>
            <w:r w:rsidRPr="00861D44">
              <w:rPr>
                <w:rFonts w:eastAsia="Calibri"/>
                <w:szCs w:val="19"/>
                <w:lang w:eastAsia="en-US"/>
              </w:rPr>
              <w:t>€ 50.000</w:t>
            </w:r>
          </w:p>
        </w:tc>
      </w:tr>
      <w:tr w:rsidR="00D45117" w:rsidRPr="00861D44" w14:paraId="567E79D7"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21E0F842"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4EA0CBA0" w14:textId="77777777" w:rsidR="00D45117" w:rsidRPr="00861D44" w:rsidRDefault="00D45117" w:rsidP="00D63049">
            <w:pPr>
              <w:jc w:val="both"/>
              <w:rPr>
                <w:rFonts w:eastAsia="Calibri"/>
                <w:szCs w:val="19"/>
                <w:lang w:eastAsia="en-US"/>
              </w:rPr>
            </w:pPr>
            <w:r w:rsidRPr="00861D44">
              <w:rPr>
                <w:rFonts w:eastAsia="Calibri"/>
                <w:szCs w:val="19"/>
                <w:lang w:eastAsia="en-US"/>
              </w:rPr>
              <w:t>55+</w:t>
            </w:r>
          </w:p>
        </w:tc>
        <w:tc>
          <w:tcPr>
            <w:tcW w:w="3397" w:type="dxa"/>
            <w:tcBorders>
              <w:top w:val="single" w:sz="4" w:space="0" w:color="auto"/>
              <w:left w:val="single" w:sz="4" w:space="0" w:color="auto"/>
              <w:bottom w:val="single" w:sz="4" w:space="0" w:color="auto"/>
              <w:right w:val="single" w:sz="4" w:space="0" w:color="auto"/>
            </w:tcBorders>
            <w:hideMark/>
          </w:tcPr>
          <w:p w14:paraId="09B09631"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45D0A4A6"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4D15151B"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3CD78B25" w14:textId="77777777" w:rsidR="00D45117" w:rsidRPr="00861D44" w:rsidRDefault="00D45117" w:rsidP="00D63049">
            <w:pPr>
              <w:jc w:val="both"/>
              <w:rPr>
                <w:rFonts w:eastAsia="Calibri"/>
                <w:szCs w:val="19"/>
                <w:lang w:eastAsia="en-US"/>
              </w:rPr>
            </w:pPr>
            <w:r w:rsidRPr="00861D44">
              <w:rPr>
                <w:rFonts w:eastAsia="Calibri"/>
                <w:szCs w:val="19"/>
                <w:lang w:eastAsia="en-US"/>
              </w:rPr>
              <w:t>Opleidingskosten en bijzondere begeleidingskosten</w:t>
            </w:r>
          </w:p>
        </w:tc>
        <w:tc>
          <w:tcPr>
            <w:tcW w:w="3397" w:type="dxa"/>
            <w:tcBorders>
              <w:top w:val="single" w:sz="4" w:space="0" w:color="auto"/>
              <w:left w:val="single" w:sz="4" w:space="0" w:color="auto"/>
              <w:bottom w:val="single" w:sz="4" w:space="0" w:color="auto"/>
              <w:right w:val="single" w:sz="4" w:space="0" w:color="auto"/>
            </w:tcBorders>
            <w:hideMark/>
          </w:tcPr>
          <w:p w14:paraId="3401D838" w14:textId="77777777" w:rsidR="00D45117" w:rsidRPr="00861D44" w:rsidRDefault="00D45117" w:rsidP="00D63049">
            <w:pPr>
              <w:jc w:val="both"/>
              <w:rPr>
                <w:rFonts w:eastAsia="Calibri"/>
                <w:szCs w:val="19"/>
                <w:lang w:eastAsia="en-US"/>
              </w:rPr>
            </w:pPr>
            <w:r w:rsidRPr="00861D44">
              <w:rPr>
                <w:rFonts w:eastAsia="Calibri"/>
                <w:szCs w:val="19"/>
                <w:lang w:eastAsia="en-US"/>
              </w:rPr>
              <w:t>Gemaakte kosten</w:t>
            </w:r>
          </w:p>
        </w:tc>
      </w:tr>
      <w:tr w:rsidR="00D45117" w:rsidRPr="00861D44" w14:paraId="4F63F798"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0495901"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48E8805C" w14:textId="77777777" w:rsidR="00D45117" w:rsidRPr="00861D44" w:rsidRDefault="00D45117" w:rsidP="00D63049">
            <w:pPr>
              <w:jc w:val="both"/>
              <w:rPr>
                <w:rFonts w:eastAsia="Calibri"/>
                <w:szCs w:val="19"/>
                <w:lang w:eastAsia="en-US"/>
              </w:rPr>
            </w:pPr>
            <w:r w:rsidRPr="00861D44">
              <w:rPr>
                <w:rFonts w:eastAsia="Calibri"/>
                <w:szCs w:val="19"/>
                <w:lang w:eastAsia="en-US"/>
              </w:rPr>
              <w:t>Dienstverband VSO/ Praktijkonderwijs (na een stage van minimaal 6 maanden)</w:t>
            </w:r>
          </w:p>
        </w:tc>
        <w:tc>
          <w:tcPr>
            <w:tcW w:w="3397" w:type="dxa"/>
            <w:tcBorders>
              <w:top w:val="single" w:sz="4" w:space="0" w:color="auto"/>
              <w:left w:val="single" w:sz="4" w:space="0" w:color="auto"/>
              <w:bottom w:val="single" w:sz="4" w:space="0" w:color="auto"/>
              <w:right w:val="single" w:sz="4" w:space="0" w:color="auto"/>
            </w:tcBorders>
            <w:hideMark/>
          </w:tcPr>
          <w:p w14:paraId="1A913326"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7AD83632"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491E644D"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2DFAAEE6" w14:textId="77777777" w:rsidR="00D45117" w:rsidRPr="00861D44" w:rsidRDefault="00D45117" w:rsidP="00D63049">
            <w:pPr>
              <w:jc w:val="both"/>
              <w:rPr>
                <w:rFonts w:eastAsia="Calibri"/>
                <w:szCs w:val="19"/>
                <w:lang w:eastAsia="en-US"/>
              </w:rPr>
            </w:pPr>
            <w:r w:rsidRPr="00165E39">
              <w:rPr>
                <w:rFonts w:eastAsia="Calibri"/>
                <w:szCs w:val="19"/>
                <w:lang w:eastAsia="en-US"/>
              </w:rPr>
              <w:t>Dienstverband arbeidsbeperking inclusief</w:t>
            </w:r>
            <w:r>
              <w:rPr>
                <w:rFonts w:eastAsia="Calibri"/>
                <w:szCs w:val="19"/>
                <w:lang w:eastAsia="en-US"/>
              </w:rPr>
              <w:t xml:space="preserve"> </w:t>
            </w:r>
            <w:r w:rsidRPr="00165E39">
              <w:rPr>
                <w:rFonts w:eastAsia="Calibri"/>
                <w:szCs w:val="19"/>
                <w:lang w:eastAsia="en-US"/>
              </w:rPr>
              <w:t>Individ</w:t>
            </w:r>
            <w:r>
              <w:rPr>
                <w:rFonts w:eastAsia="Calibri"/>
                <w:szCs w:val="19"/>
                <w:lang w:eastAsia="en-US"/>
              </w:rPr>
              <w:t>uele Plaatsing en Steun (IPS)**</w:t>
            </w:r>
          </w:p>
        </w:tc>
        <w:tc>
          <w:tcPr>
            <w:tcW w:w="3397" w:type="dxa"/>
            <w:tcBorders>
              <w:top w:val="single" w:sz="4" w:space="0" w:color="auto"/>
              <w:left w:val="single" w:sz="4" w:space="0" w:color="auto"/>
              <w:bottom w:val="single" w:sz="4" w:space="0" w:color="auto"/>
              <w:right w:val="single" w:sz="4" w:space="0" w:color="auto"/>
            </w:tcBorders>
            <w:hideMark/>
          </w:tcPr>
          <w:p w14:paraId="051467A1"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bl>
    <w:p w14:paraId="53A40A88" w14:textId="77777777" w:rsidR="00D45117" w:rsidRPr="00861D44" w:rsidRDefault="00D45117" w:rsidP="00D45117">
      <w:pPr>
        <w:jc w:val="both"/>
        <w:rPr>
          <w:rFonts w:eastAsia="Calibri"/>
          <w:szCs w:val="19"/>
          <w:lang w:eastAsia="en-US"/>
        </w:rPr>
      </w:pPr>
    </w:p>
    <w:p w14:paraId="5734F2AC" w14:textId="77777777" w:rsidR="00D45117" w:rsidRPr="00165E39" w:rsidRDefault="00D45117" w:rsidP="00D45117">
      <w:pPr>
        <w:jc w:val="both"/>
        <w:rPr>
          <w:rFonts w:eastAsia="Calibri"/>
          <w:szCs w:val="19"/>
          <w:lang w:eastAsia="en-US"/>
        </w:rPr>
      </w:pPr>
      <w:r w:rsidRPr="00165E39">
        <w:rPr>
          <w:rFonts w:eastAsia="Calibri"/>
          <w:szCs w:val="19"/>
          <w:lang w:eastAsia="en-US"/>
        </w:rPr>
        <w:t>Kandidaat telt maximaal 12 maanden mee. Kandidaten van WIA, VSO, praktijkonderwijs en van P-wet tellen maximaal 24 maanden mee.</w:t>
      </w:r>
    </w:p>
    <w:p w14:paraId="254EA693" w14:textId="77777777" w:rsidR="00D45117" w:rsidRPr="00165E39" w:rsidRDefault="00D45117" w:rsidP="00D45117">
      <w:pPr>
        <w:jc w:val="both"/>
        <w:rPr>
          <w:rFonts w:eastAsia="Calibri"/>
          <w:szCs w:val="19"/>
          <w:lang w:eastAsia="en-US"/>
        </w:rPr>
      </w:pPr>
      <w:r w:rsidRPr="00165E39">
        <w:rPr>
          <w:rFonts w:eastAsia="Calibri"/>
          <w:szCs w:val="19"/>
          <w:lang w:eastAsia="en-US"/>
        </w:rPr>
        <w:t>Kandidaten van Banenafspraak kunnen altijd meetellen. Kandidaten met LKS kunnen gedurende de LKS meetellen.</w:t>
      </w:r>
    </w:p>
    <w:p w14:paraId="55591311" w14:textId="77777777" w:rsidR="00D45117" w:rsidRPr="00165E39" w:rsidRDefault="00D45117" w:rsidP="00D45117">
      <w:pPr>
        <w:jc w:val="both"/>
        <w:rPr>
          <w:rFonts w:eastAsia="Calibri"/>
          <w:szCs w:val="19"/>
          <w:lang w:eastAsia="en-US"/>
        </w:rPr>
      </w:pPr>
      <w:r w:rsidRPr="00165E39">
        <w:rPr>
          <w:rFonts w:eastAsia="Calibri"/>
          <w:szCs w:val="19"/>
          <w:lang w:eastAsia="en-US"/>
        </w:rPr>
        <w:lastRenderedPageBreak/>
        <w:t>Kandidaat gestart binnen 12 maanden voorafgaand aan contract mag meetellen.</w:t>
      </w:r>
    </w:p>
    <w:p w14:paraId="553D5FD2" w14:textId="77777777" w:rsidR="00D45117" w:rsidRPr="00165E39"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Niet-uitkeringsgerechtigde, persoon als bedoeld in de wet, artikel 6, lid 1 onder a.</w:t>
      </w:r>
    </w:p>
    <w:p w14:paraId="2E91E3AA" w14:textId="77777777" w:rsidR="00D45117"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 van toepassing op Banenafspraak en WIA.</w:t>
      </w:r>
    </w:p>
    <w:p w14:paraId="2DD7CB93" w14:textId="77777777" w:rsidR="00D45117" w:rsidRPr="00861D44" w:rsidRDefault="00D45117" w:rsidP="00D45117">
      <w:pPr>
        <w:jc w:val="both"/>
        <w:rPr>
          <w:rFonts w:eastAsia="Calibri"/>
          <w:szCs w:val="19"/>
          <w:lang w:eastAsia="en-US"/>
        </w:rPr>
      </w:pPr>
    </w:p>
    <w:p w14:paraId="4AA97F93" w14:textId="77777777" w:rsidR="00D45117" w:rsidRPr="00861D44" w:rsidRDefault="00D45117" w:rsidP="00903DF7">
      <w:pPr>
        <w:numPr>
          <w:ilvl w:val="0"/>
          <w:numId w:val="32"/>
        </w:numPr>
        <w:spacing w:line="260" w:lineRule="atLeast"/>
        <w:jc w:val="both"/>
        <w:rPr>
          <w:rFonts w:cs="Arial"/>
          <w:b/>
          <w:bCs/>
          <w:szCs w:val="19"/>
        </w:rPr>
      </w:pPr>
      <w:r w:rsidRPr="00861D44">
        <w:rPr>
          <w:rFonts w:cs="Arial"/>
          <w:b/>
          <w:bCs/>
          <w:szCs w:val="19"/>
        </w:rPr>
        <w:t>Investeren of participeren in kandidaatontwikkeling</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011A4670"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38FF494"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A6CB3A"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CF3468"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3CFB47C7"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680CE331" w14:textId="77777777" w:rsidR="00D45117" w:rsidRPr="00861D44" w:rsidRDefault="00D45117" w:rsidP="00D63049">
            <w:pPr>
              <w:jc w:val="both"/>
              <w:rPr>
                <w:rFonts w:eastAsia="Calibri"/>
                <w:szCs w:val="19"/>
                <w:lang w:eastAsia="en-US"/>
              </w:rPr>
            </w:pPr>
            <w:r w:rsidRPr="00861D44">
              <w:rPr>
                <w:rFonts w:eastAsia="Calibri"/>
                <w:szCs w:val="19"/>
                <w:lang w:eastAsia="en-US"/>
              </w:rPr>
              <w:t>Social returnproject</w:t>
            </w:r>
          </w:p>
        </w:tc>
        <w:tc>
          <w:tcPr>
            <w:tcW w:w="3118" w:type="dxa"/>
            <w:tcBorders>
              <w:top w:val="single" w:sz="4" w:space="0" w:color="auto"/>
              <w:left w:val="single" w:sz="4" w:space="0" w:color="auto"/>
              <w:bottom w:val="single" w:sz="4" w:space="0" w:color="auto"/>
              <w:right w:val="single" w:sz="4" w:space="0" w:color="auto"/>
            </w:tcBorders>
            <w:hideMark/>
          </w:tcPr>
          <w:p w14:paraId="5174CAF5" w14:textId="77777777" w:rsidR="00D45117" w:rsidRPr="00861D44" w:rsidRDefault="00D45117" w:rsidP="00D63049">
            <w:pPr>
              <w:jc w:val="both"/>
              <w:rPr>
                <w:rFonts w:eastAsia="Calibri"/>
                <w:szCs w:val="19"/>
                <w:lang w:eastAsia="en-US"/>
              </w:rPr>
            </w:pPr>
            <w:r w:rsidRPr="00861D44">
              <w:rPr>
                <w:rFonts w:eastAsia="Calibri"/>
                <w:szCs w:val="19"/>
                <w:lang w:eastAsia="en-US"/>
              </w:rPr>
              <w:t>Co-creatief project gericht op kandidaatontwikkeling</w:t>
            </w:r>
            <w:r>
              <w:rPr>
                <w:rFonts w:eastAsia="Calibri"/>
                <w:szCs w:val="19"/>
                <w:lang w:eastAsia="en-US"/>
              </w:rPr>
              <w:t xml:space="preserve">. </w:t>
            </w:r>
            <w:r w:rsidRPr="00A16CF5">
              <w:rPr>
                <w:rFonts w:eastAsia="Calibri"/>
                <w:szCs w:val="19"/>
                <w:lang w:eastAsia="en-US"/>
              </w:rPr>
              <w:t>Denk met name ook aan scholing en activiteiten van</w:t>
            </w:r>
            <w:r>
              <w:rPr>
                <w:rFonts w:eastAsia="Calibri"/>
                <w:szCs w:val="19"/>
                <w:lang w:eastAsia="en-US"/>
              </w:rPr>
              <w:t xml:space="preserve"> </w:t>
            </w:r>
            <w:r w:rsidRPr="00A16CF5">
              <w:rPr>
                <w:rFonts w:eastAsia="Calibri"/>
                <w:szCs w:val="19"/>
                <w:lang w:eastAsia="en-US"/>
              </w:rPr>
              <w:t>kandidaten voor MBO niveau 0-1 of MBO</w:t>
            </w:r>
            <w:r>
              <w:rPr>
                <w:rFonts w:eastAsia="Calibri"/>
                <w:szCs w:val="19"/>
                <w:lang w:eastAsia="en-US"/>
              </w:rPr>
              <w:t xml:space="preserve"> </w:t>
            </w:r>
            <w:r w:rsidRPr="00A16CF5">
              <w:rPr>
                <w:rFonts w:eastAsia="Calibri"/>
                <w:szCs w:val="19"/>
                <w:lang w:eastAsia="en-US"/>
              </w:rPr>
              <w:t>praktijkverklaring.</w:t>
            </w:r>
          </w:p>
        </w:tc>
        <w:tc>
          <w:tcPr>
            <w:tcW w:w="3397" w:type="dxa"/>
            <w:tcBorders>
              <w:top w:val="single" w:sz="4" w:space="0" w:color="auto"/>
              <w:left w:val="single" w:sz="4" w:space="0" w:color="auto"/>
              <w:bottom w:val="single" w:sz="4" w:space="0" w:color="auto"/>
              <w:right w:val="single" w:sz="4" w:space="0" w:color="auto"/>
            </w:tcBorders>
            <w:hideMark/>
          </w:tcPr>
          <w:p w14:paraId="089AFD7D" w14:textId="77777777" w:rsidR="00D45117" w:rsidRPr="00861D44" w:rsidRDefault="00D45117" w:rsidP="00D63049">
            <w:pPr>
              <w:jc w:val="both"/>
              <w:rPr>
                <w:rFonts w:eastAsia="Calibri"/>
                <w:szCs w:val="19"/>
                <w:lang w:eastAsia="en-US"/>
              </w:rPr>
            </w:pPr>
            <w:r w:rsidRPr="00861D44">
              <w:rPr>
                <w:rFonts w:eastAsia="Calibri"/>
                <w:szCs w:val="19"/>
                <w:lang w:eastAsia="en-US"/>
              </w:rPr>
              <w:t>Waarde traject</w:t>
            </w:r>
          </w:p>
        </w:tc>
      </w:tr>
      <w:tr w:rsidR="00D45117" w:rsidRPr="00861D44" w14:paraId="2EAE83B0"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EFD6CF2" w14:textId="77777777" w:rsidR="00D45117" w:rsidRPr="00861D44" w:rsidRDefault="00D45117" w:rsidP="00D63049">
            <w:pPr>
              <w:jc w:val="both"/>
              <w:rPr>
                <w:rFonts w:eastAsia="Calibri"/>
                <w:szCs w:val="19"/>
                <w:lang w:eastAsia="en-US"/>
              </w:rPr>
            </w:pPr>
            <w:r w:rsidRPr="00861D44">
              <w:rPr>
                <w:rFonts w:eastAsia="Calibri"/>
                <w:szCs w:val="19"/>
                <w:lang w:eastAsia="en-US"/>
              </w:rPr>
              <w:t>Sociaal inkopen</w:t>
            </w:r>
          </w:p>
        </w:tc>
        <w:tc>
          <w:tcPr>
            <w:tcW w:w="3118" w:type="dxa"/>
            <w:tcBorders>
              <w:top w:val="single" w:sz="4" w:space="0" w:color="auto"/>
              <w:left w:val="single" w:sz="4" w:space="0" w:color="auto"/>
              <w:bottom w:val="single" w:sz="4" w:space="0" w:color="auto"/>
              <w:right w:val="single" w:sz="4" w:space="0" w:color="auto"/>
            </w:tcBorders>
            <w:hideMark/>
          </w:tcPr>
          <w:p w14:paraId="2B49369D" w14:textId="77777777" w:rsidR="00D45117" w:rsidRPr="00861D44" w:rsidRDefault="00D45117" w:rsidP="00D63049">
            <w:pPr>
              <w:jc w:val="both"/>
              <w:rPr>
                <w:rFonts w:eastAsia="Calibri"/>
                <w:szCs w:val="19"/>
                <w:lang w:eastAsia="en-US"/>
              </w:rPr>
            </w:pPr>
            <w:r w:rsidRPr="00861D44">
              <w:rPr>
                <w:rFonts w:eastAsia="Calibri"/>
                <w:szCs w:val="19"/>
                <w:lang w:eastAsia="en-US"/>
              </w:rPr>
              <w:t>Bij het SW-bedrijf of een door de regio erkende sociaal ondernemer</w:t>
            </w:r>
          </w:p>
        </w:tc>
        <w:tc>
          <w:tcPr>
            <w:tcW w:w="3397" w:type="dxa"/>
            <w:tcBorders>
              <w:top w:val="single" w:sz="4" w:space="0" w:color="auto"/>
              <w:left w:val="single" w:sz="4" w:space="0" w:color="auto"/>
              <w:bottom w:val="single" w:sz="4" w:space="0" w:color="auto"/>
              <w:right w:val="single" w:sz="4" w:space="0" w:color="auto"/>
            </w:tcBorders>
            <w:hideMark/>
          </w:tcPr>
          <w:p w14:paraId="32C0EF71" w14:textId="77777777" w:rsidR="00D45117" w:rsidRPr="00861D44" w:rsidRDefault="00D45117" w:rsidP="00D63049">
            <w:pPr>
              <w:jc w:val="both"/>
              <w:rPr>
                <w:rFonts w:eastAsia="Calibri"/>
                <w:szCs w:val="19"/>
                <w:lang w:eastAsia="en-US"/>
              </w:rPr>
            </w:pPr>
            <w:r w:rsidRPr="00861D44">
              <w:rPr>
                <w:rFonts w:eastAsia="Calibri"/>
                <w:szCs w:val="19"/>
                <w:lang w:eastAsia="en-US"/>
              </w:rPr>
              <w:t>Betaalde factuur</w:t>
            </w:r>
          </w:p>
        </w:tc>
      </w:tr>
    </w:tbl>
    <w:p w14:paraId="77FED545" w14:textId="77777777" w:rsidR="00D45117" w:rsidRPr="00861D44" w:rsidRDefault="00D45117" w:rsidP="00D45117">
      <w:pPr>
        <w:jc w:val="both"/>
        <w:rPr>
          <w:rFonts w:eastAsia="Calibri"/>
          <w:szCs w:val="19"/>
          <w:lang w:eastAsia="en-US"/>
        </w:rPr>
      </w:pPr>
    </w:p>
    <w:p w14:paraId="0648AC36" w14:textId="77777777" w:rsidR="00D45117" w:rsidRPr="00861D44" w:rsidRDefault="00D45117" w:rsidP="00D45117">
      <w:pPr>
        <w:jc w:val="both"/>
        <w:rPr>
          <w:rFonts w:eastAsia="Calibri"/>
          <w:szCs w:val="19"/>
          <w:lang w:eastAsia="en-US"/>
        </w:rPr>
      </w:pPr>
      <w:r w:rsidRPr="00861D44">
        <w:rPr>
          <w:rFonts w:eastAsia="Calibri"/>
          <w:szCs w:val="19"/>
          <w:lang w:eastAsia="en-US"/>
        </w:rPr>
        <w:t xml:space="preserve">Bent u sociaal ondernemer en wilt u in aanmerking komen voor een social returnproject? Voor aanmelden en informatie over de voorwaarden kunt u contact opnemen per e-mail: </w:t>
      </w:r>
      <w:hyperlink r:id="rId8" w:history="1">
        <w:r w:rsidRPr="00861D44">
          <w:rPr>
            <w:rFonts w:eastAsia="Calibri"/>
            <w:color w:val="0000FF"/>
            <w:szCs w:val="19"/>
            <w:u w:val="single"/>
            <w:lang w:eastAsia="en-US"/>
          </w:rPr>
          <w:t>mariska.jetzes@lansingerland.nl</w:t>
        </w:r>
      </w:hyperlink>
      <w:r w:rsidRPr="00861D44">
        <w:rPr>
          <w:rFonts w:eastAsia="Calibri"/>
          <w:szCs w:val="19"/>
          <w:lang w:eastAsia="en-US"/>
        </w:rPr>
        <w:t>.</w:t>
      </w:r>
    </w:p>
    <w:p w14:paraId="2D0335B6" w14:textId="77777777" w:rsidR="00D45117" w:rsidRPr="00861D44" w:rsidRDefault="00D45117" w:rsidP="00D45117">
      <w:pPr>
        <w:jc w:val="both"/>
        <w:rPr>
          <w:rFonts w:eastAsia="Calibri"/>
          <w:szCs w:val="19"/>
          <w:lang w:eastAsia="en-US"/>
        </w:rPr>
      </w:pPr>
    </w:p>
    <w:p w14:paraId="6F305364" w14:textId="77777777" w:rsidR="00D45117" w:rsidRPr="00861D44" w:rsidRDefault="00D45117" w:rsidP="00D45117">
      <w:pPr>
        <w:jc w:val="both"/>
        <w:rPr>
          <w:rFonts w:eastAsia="Calibri"/>
          <w:szCs w:val="19"/>
          <w:lang w:eastAsia="en-US"/>
        </w:rPr>
      </w:pPr>
    </w:p>
    <w:p w14:paraId="2BFC2016" w14:textId="77777777" w:rsidR="00D45117" w:rsidRPr="00861D44" w:rsidRDefault="00D45117" w:rsidP="00903DF7">
      <w:pPr>
        <w:numPr>
          <w:ilvl w:val="0"/>
          <w:numId w:val="32"/>
        </w:numPr>
        <w:spacing w:line="260" w:lineRule="atLeast"/>
        <w:jc w:val="both"/>
        <w:rPr>
          <w:rFonts w:cs="Arial"/>
          <w:b/>
          <w:bCs/>
          <w:szCs w:val="19"/>
        </w:rPr>
      </w:pPr>
      <w:r w:rsidRPr="00861D44">
        <w:rPr>
          <w:rFonts w:cs="Arial"/>
          <w:b/>
          <w:bCs/>
          <w:szCs w:val="19"/>
        </w:rPr>
        <w:t xml:space="preserve">Maatschappelijke activiteit </w:t>
      </w:r>
      <w:r>
        <w:rPr>
          <w:rFonts w:cs="Arial"/>
          <w:b/>
          <w:bCs/>
          <w:szCs w:val="19"/>
        </w:rPr>
        <w:t xml:space="preserve">(bij voorkeur </w:t>
      </w:r>
      <w:r w:rsidRPr="00861D44">
        <w:rPr>
          <w:rFonts w:cs="Arial"/>
          <w:b/>
          <w:bCs/>
          <w:szCs w:val="19"/>
        </w:rPr>
        <w:t>gericht op arbeidsparticipatie</w:t>
      </w:r>
      <w:r>
        <w:rPr>
          <w:rFonts w:cs="Arial"/>
          <w:b/>
          <w:bCs/>
          <w:szCs w:val="19"/>
        </w:rPr>
        <w:t>)</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42DEBCF6"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267B01B"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EDBB38E"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842DD3"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05236556"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60403E1" w14:textId="77777777" w:rsidR="00D45117" w:rsidRPr="00861D44" w:rsidRDefault="00D45117" w:rsidP="00D63049">
            <w:pPr>
              <w:jc w:val="both"/>
              <w:rPr>
                <w:rFonts w:eastAsia="Calibri"/>
                <w:szCs w:val="19"/>
                <w:lang w:eastAsia="en-US"/>
              </w:rPr>
            </w:pPr>
            <w:r w:rsidRPr="00861D44">
              <w:rPr>
                <w:rFonts w:eastAsia="Calibri"/>
                <w:szCs w:val="19"/>
                <w:lang w:eastAsia="en-US"/>
              </w:rPr>
              <w:t>Maatschappelijke activiteit</w:t>
            </w:r>
          </w:p>
        </w:tc>
        <w:tc>
          <w:tcPr>
            <w:tcW w:w="3118" w:type="dxa"/>
            <w:tcBorders>
              <w:top w:val="single" w:sz="4" w:space="0" w:color="auto"/>
              <w:left w:val="single" w:sz="4" w:space="0" w:color="auto"/>
              <w:bottom w:val="single" w:sz="4" w:space="0" w:color="auto"/>
              <w:right w:val="single" w:sz="4" w:space="0" w:color="auto"/>
            </w:tcBorders>
            <w:hideMark/>
          </w:tcPr>
          <w:p w14:paraId="1315B8C4" w14:textId="77777777" w:rsidR="00D45117" w:rsidRPr="00861D44" w:rsidRDefault="00D45117" w:rsidP="00D63049">
            <w:pPr>
              <w:jc w:val="both"/>
              <w:rPr>
                <w:rFonts w:eastAsia="Calibri"/>
                <w:szCs w:val="19"/>
                <w:lang w:eastAsia="en-US"/>
              </w:rPr>
            </w:pPr>
            <w:r w:rsidRPr="00861D44">
              <w:rPr>
                <w:rFonts w:eastAsia="Calibri"/>
                <w:szCs w:val="19"/>
                <w:lang w:eastAsia="en-US"/>
              </w:rPr>
              <w:t>Op basis van een plan van aanpak</w:t>
            </w:r>
          </w:p>
        </w:tc>
        <w:tc>
          <w:tcPr>
            <w:tcW w:w="3397" w:type="dxa"/>
            <w:tcBorders>
              <w:top w:val="single" w:sz="4" w:space="0" w:color="auto"/>
              <w:left w:val="single" w:sz="4" w:space="0" w:color="auto"/>
              <w:bottom w:val="single" w:sz="4" w:space="0" w:color="auto"/>
              <w:right w:val="single" w:sz="4" w:space="0" w:color="auto"/>
            </w:tcBorders>
            <w:hideMark/>
          </w:tcPr>
          <w:p w14:paraId="435DEB94" w14:textId="77777777" w:rsidR="00D45117" w:rsidRPr="00861D44" w:rsidRDefault="00D45117" w:rsidP="00D63049">
            <w:pPr>
              <w:jc w:val="both"/>
              <w:rPr>
                <w:rFonts w:eastAsia="Calibri"/>
                <w:szCs w:val="19"/>
                <w:lang w:eastAsia="en-US"/>
              </w:rPr>
            </w:pPr>
            <w:r w:rsidRPr="00861D44">
              <w:rPr>
                <w:rFonts w:eastAsia="Calibri"/>
                <w:szCs w:val="19"/>
                <w:lang w:eastAsia="en-US"/>
              </w:rPr>
              <w:t>€ 1.000 per dag of waarde van het traject</w:t>
            </w:r>
          </w:p>
        </w:tc>
      </w:tr>
    </w:tbl>
    <w:p w14:paraId="39F33C2E" w14:textId="77777777" w:rsidR="00D45117" w:rsidRPr="00861D44" w:rsidRDefault="00D45117" w:rsidP="00D45117">
      <w:pPr>
        <w:jc w:val="both"/>
        <w:rPr>
          <w:rFonts w:eastAsia="Calibri"/>
          <w:szCs w:val="19"/>
          <w:lang w:eastAsia="en-US"/>
        </w:rPr>
      </w:pPr>
    </w:p>
    <w:p w14:paraId="4358836F" w14:textId="77777777" w:rsidR="004F1DE7" w:rsidRPr="004F1DE7" w:rsidRDefault="004F1DE7" w:rsidP="004F1DE7">
      <w:pPr>
        <w:spacing w:line="280" w:lineRule="atLeast"/>
        <w:jc w:val="both"/>
        <w:rPr>
          <w:rFonts w:ascii="Trebuchet MS" w:eastAsia="Calibri" w:hAnsi="Trebuchet MS"/>
          <w:lang w:eastAsia="en-US"/>
        </w:rPr>
      </w:pPr>
    </w:p>
    <w:p w14:paraId="35B7012E" w14:textId="77777777" w:rsidR="004F1DE7" w:rsidRPr="004F1DE7" w:rsidRDefault="004F1DE7" w:rsidP="004F1DE7">
      <w:pPr>
        <w:spacing w:line="280" w:lineRule="atLeast"/>
        <w:jc w:val="both"/>
        <w:rPr>
          <w:rFonts w:ascii="Trebuchet MS" w:eastAsia="Calibri" w:hAnsi="Trebuchet MS"/>
          <w:b/>
          <w:lang w:eastAsia="en-US"/>
        </w:rPr>
      </w:pPr>
      <w:r w:rsidRPr="004F1DE7">
        <w:rPr>
          <w:rFonts w:ascii="Trebuchet MS" w:eastAsia="Calibri" w:hAnsi="Trebuchet MS"/>
          <w:b/>
          <w:lang w:eastAsia="en-US"/>
        </w:rPr>
        <w:t>Toelichting bouwblokken</w:t>
      </w:r>
    </w:p>
    <w:p w14:paraId="48B522F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Iedere doelgroep heeft in het bouwblokkenmodel een fictieve waarde. De bouwblokken bieden diverse mogelijkheden om Social Return in te vullen. De opdrachtnemer maakt op basis hiervan zelf een plan van aanpak in overleg met het Werkgeversservicepunt WSP. Het plaatsen van kandidaten heeft de voorkeur. Projecten gericht op kandidaatontwikkeling zijn ook mogelijk.</w:t>
      </w:r>
    </w:p>
    <w:p w14:paraId="680B5517"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Bij het opstellen van de fictieve waarden is onderscheid gemaakt in waardering tussen gemeentelijke (hoge waarde) en niet gemeentelijke (lage waarde) doelgroepen. Ook is rekening gehouden met de mate van inspanning voor de begeleiding van de doelgroep (de afstand tot de arbeidsmarkt).</w:t>
      </w:r>
    </w:p>
    <w:p w14:paraId="15CC3AC2" w14:textId="77777777" w:rsidR="004F1DE7" w:rsidRPr="004F1DE7" w:rsidRDefault="004F1DE7" w:rsidP="004F1DE7">
      <w:pPr>
        <w:spacing w:line="280" w:lineRule="atLeast"/>
        <w:jc w:val="both"/>
        <w:rPr>
          <w:rFonts w:ascii="Trebuchet MS" w:hAnsi="Trebuchet MS" w:cs="Arial"/>
        </w:rPr>
      </w:pPr>
    </w:p>
    <w:p w14:paraId="56F6F16D" w14:textId="77777777" w:rsidR="004F1DE7" w:rsidRPr="004F1DE7" w:rsidRDefault="004F1DE7" w:rsidP="004F1DE7">
      <w:pPr>
        <w:spacing w:line="280" w:lineRule="atLeast"/>
        <w:jc w:val="both"/>
        <w:rPr>
          <w:rFonts w:ascii="Trebuchet MS" w:hAnsi="Trebuchet MS" w:cs="Arial"/>
        </w:rPr>
      </w:pPr>
    </w:p>
    <w:p w14:paraId="5A98D157"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Belangrijke uitgangspunten Social Return</w:t>
      </w:r>
    </w:p>
    <w:p w14:paraId="33A3E247"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Social return is een uitvoeringsvoorwaarde bij gemeentelijke inkoop. Social return kan worden toegepast op diensten en werken. Social return is maatwerk: werkplekken hebben de voorkeur, maar ook activiteiten gericht op arbeids- of maatschappelijke participatie van de bouwblokkendoelgroepen kunnen (in samenspraak met het Werkgeversservicepunt) worden gehonoreerd.</w:t>
      </w:r>
    </w:p>
    <w:p w14:paraId="312C984F" w14:textId="77777777" w:rsidR="004F1DE7" w:rsidRPr="004F1DE7" w:rsidRDefault="004F1DE7" w:rsidP="004F1DE7">
      <w:pPr>
        <w:spacing w:line="280" w:lineRule="atLeast"/>
        <w:jc w:val="both"/>
        <w:rPr>
          <w:rFonts w:ascii="Trebuchet MS" w:hAnsi="Trebuchet MS" w:cs="Arial"/>
        </w:rPr>
      </w:pPr>
    </w:p>
    <w:p w14:paraId="16DBD25D"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stagiaires en leerlingen</w:t>
      </w:r>
    </w:p>
    <w:p w14:paraId="0A21EE17"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Social return wordt toegepast op uiteenlopende aanbestedingen. Om voldoende ruimte te bieden aan opdrachtnemers om Social Return te kunnen invullen op hun opdrachten, is het mogelijk om ook mbo-ers BOL en hbo-stagiaires in te zetten. Zij hebben wel een lagere bouwblokkenwaarde dan mbo-ers BBL en PrO / VSO. Deze laatstgenoemde doelgroepen zijn voor gemeenten een belangrijke doelgroep, waarop ook taakstellingen zijn geformuleerd.</w:t>
      </w:r>
    </w:p>
    <w:p w14:paraId="52B79397" w14:textId="77777777" w:rsidR="004F1DE7" w:rsidRPr="004F1DE7" w:rsidRDefault="004F1DE7" w:rsidP="004F1DE7">
      <w:pPr>
        <w:spacing w:line="280" w:lineRule="atLeast"/>
        <w:jc w:val="both"/>
        <w:rPr>
          <w:rFonts w:ascii="Trebuchet MS" w:hAnsi="Trebuchet MS" w:cs="Arial"/>
        </w:rPr>
      </w:pPr>
    </w:p>
    <w:p w14:paraId="67A5DA46" w14:textId="77777777" w:rsidR="004F1DE7" w:rsidRPr="004F1DE7" w:rsidRDefault="004F1DE7" w:rsidP="004F1DE7">
      <w:pPr>
        <w:spacing w:line="280" w:lineRule="atLeast"/>
        <w:jc w:val="both"/>
        <w:rPr>
          <w:rFonts w:ascii="Trebuchet MS" w:hAnsi="Trebuchet MS" w:cs="Arial"/>
        </w:rPr>
      </w:pPr>
    </w:p>
    <w:p w14:paraId="60B3A823"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Verduurzamen in dienst namens doelgroepen bouwblokken</w:t>
      </w:r>
    </w:p>
    <w:p w14:paraId="67463874"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Werkzoekenden en leerlingen (alle bouwblok-doelgroepen) die maximaal 12 maanden voorafgaand aan de ingangsdatum van een contract – mits op de opdracht werkend of aan de opdracht gerelateerd – in dienst zijn genomen tellen mee voor de Social Return invulling van de opdrachtnemer. Deze maatregel is in werking gekomen in reactie op de Participatiewet en de banenafspraken. Stapeling van verschillende maatregelen rondom de arbeidsparticipatie van werkzoekenden en arbeidsbeperkten voor de ondernemer wordt hiermee voorkomen. Daarnaast geeft het ruimte aan het duurzaam in dienst nemen van personen uit de Social Return doelgroepen. Voor detacheerders creëert het de mogelijkheid om maximaal 12 maanden iemand te kunnen plaatsen op meerdere Social Return opdrachten (iemand is immers langer doelgroep van Social Return, er wordt niet alleen gekeken naar de arbeidssituatie van de persoon de dag voordat het contract inging) en poolvorming is daardoor mogelijk. Het is door deze maatregel ook mogelijk duurzame plaatsingen te realiseren door kandidaten regionaal in te zetten (op meerdere opdrachten van meerdere gemeenten).</w:t>
      </w:r>
    </w:p>
    <w:p w14:paraId="0BF0B002" w14:textId="77777777" w:rsidR="004F1DE7" w:rsidRPr="004F1DE7" w:rsidRDefault="004F1DE7" w:rsidP="004F1DE7">
      <w:pPr>
        <w:spacing w:line="280" w:lineRule="atLeast"/>
        <w:jc w:val="both"/>
        <w:rPr>
          <w:rFonts w:ascii="Trebuchet MS" w:hAnsi="Trebuchet MS" w:cs="Arial"/>
        </w:rPr>
      </w:pPr>
    </w:p>
    <w:p w14:paraId="2B9CE57D" w14:textId="77777777" w:rsidR="004F1DE7" w:rsidRPr="004F1DE7" w:rsidRDefault="004F1DE7" w:rsidP="004F1DE7">
      <w:pPr>
        <w:spacing w:line="280" w:lineRule="atLeast"/>
        <w:jc w:val="both"/>
        <w:rPr>
          <w:rFonts w:ascii="Trebuchet MS" w:hAnsi="Trebuchet MS" w:cs="Arial"/>
        </w:rPr>
      </w:pPr>
    </w:p>
    <w:p w14:paraId="3D1CBF0E"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Maatschappelijke activiteiten</w:t>
      </w:r>
    </w:p>
    <w:p w14:paraId="12DA6357"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Er zijn diverse mogelijkheden voor wat betreft maatschappelijke activiteiten. Het gaat om activiteiten die bijdragen aan het verbeteren van de arbeidsparticipatie van de Social Return doelgroepen. Bijvoorbeeld het bieden van een sollicitatietraining, voorlichting aan scholen, beschikbaar stellen van kantoorruimten aan startende ondernemers, participeren aan re-integratievoorzieningen et cetera. Voor activiteiten die in tijd uitgedrukt kunnen worden, is een richtbedrag van maximaal € 1.000 per dag toegekend (een dagdeel betreft voorbereiding + uitvoering).</w:t>
      </w:r>
    </w:p>
    <w:p w14:paraId="5F21BF9E" w14:textId="77777777" w:rsidR="004F1DE7" w:rsidRPr="004F1DE7" w:rsidRDefault="004F1DE7" w:rsidP="004F1DE7">
      <w:pPr>
        <w:spacing w:line="280" w:lineRule="atLeast"/>
        <w:jc w:val="both"/>
        <w:rPr>
          <w:rFonts w:ascii="Trebuchet MS" w:hAnsi="Trebuchet MS" w:cs="Arial"/>
        </w:rPr>
      </w:pPr>
    </w:p>
    <w:p w14:paraId="2CC10763" w14:textId="77777777" w:rsidR="004F1DE7" w:rsidRPr="004F1DE7" w:rsidRDefault="004F1DE7" w:rsidP="004F1DE7">
      <w:pPr>
        <w:spacing w:line="280" w:lineRule="atLeast"/>
        <w:jc w:val="both"/>
        <w:rPr>
          <w:rFonts w:ascii="Trebuchet MS" w:hAnsi="Trebuchet MS" w:cs="Arial"/>
        </w:rPr>
      </w:pPr>
    </w:p>
    <w:p w14:paraId="04452587"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Opleidingskosten</w:t>
      </w:r>
    </w:p>
    <w:p w14:paraId="6BBD673C" w14:textId="77777777" w:rsidR="000055A7" w:rsidRPr="004F1DE7" w:rsidRDefault="004F1DE7" w:rsidP="004F1DE7">
      <w:pPr>
        <w:spacing w:line="280" w:lineRule="atLeast"/>
        <w:jc w:val="both"/>
        <w:rPr>
          <w:rFonts w:ascii="Trebuchet MS" w:hAnsi="Trebuchet MS" w:cs="Arial"/>
          <w:color w:val="4B4B4B"/>
        </w:rPr>
      </w:pPr>
      <w:r w:rsidRPr="004F1DE7">
        <w:rPr>
          <w:rFonts w:ascii="Trebuchet MS" w:hAnsi="Trebuchet MS" w:cs="Arial"/>
        </w:rPr>
        <w:t>Gemeenten uit Haaglanden en Zuid-Holland Centraal hechten aan duurzame uitstroom. Dit betekent dat voor geplaatste kandidaten eventuele aangeboden opleidingen / certificaten (in overleg met Werkgevers-servicepunt) toegerekend kunnen worden aan Social Return. Het is belangrijk dat de opleiding die wordt ingezet bijdraagt aan het verbeteren van de arbeidsmarktpositie van de Social Return kandidaat.</w:t>
      </w:r>
    </w:p>
    <w:p w14:paraId="5C2E55AB" w14:textId="77777777" w:rsidR="000055A7" w:rsidRPr="00291F81" w:rsidRDefault="000055A7" w:rsidP="00291F81">
      <w:pPr>
        <w:autoSpaceDE w:val="0"/>
        <w:autoSpaceDN w:val="0"/>
        <w:adjustRightInd w:val="0"/>
        <w:spacing w:line="280" w:lineRule="atLeast"/>
        <w:jc w:val="both"/>
        <w:rPr>
          <w:rFonts w:cs="Arial-OneByteIdentityH"/>
        </w:rPr>
      </w:pPr>
    </w:p>
    <w:p w14:paraId="7899581C" w14:textId="77777777" w:rsidR="00944165" w:rsidRDefault="00944165">
      <w:pPr>
        <w:spacing w:line="240" w:lineRule="auto"/>
        <w:rPr>
          <w:rFonts w:eastAsia="Calibri"/>
          <w:b/>
          <w:bCs/>
          <w:sz w:val="28"/>
          <w:szCs w:val="22"/>
          <w:lang w:eastAsia="en-US"/>
        </w:rPr>
      </w:pPr>
      <w:bookmarkStart w:id="10" w:name="_Toc172539789"/>
      <w:r>
        <w:br w:type="page"/>
      </w:r>
    </w:p>
    <w:p w14:paraId="2DD625F4" w14:textId="77777777" w:rsidR="00944165" w:rsidRPr="00291F81" w:rsidRDefault="00944165" w:rsidP="00944165">
      <w:pPr>
        <w:pStyle w:val="1-Kop1MemoCorversenBS"/>
        <w:numPr>
          <w:ilvl w:val="0"/>
          <w:numId w:val="0"/>
        </w:numPr>
        <w:ind w:left="425" w:hanging="425"/>
      </w:pPr>
      <w:bookmarkStart w:id="11" w:name="_Toc197512365"/>
      <w:r>
        <w:lastRenderedPageBreak/>
        <w:t>Bijlage V</w:t>
      </w:r>
      <w:r w:rsidRPr="00291F81">
        <w:t xml:space="preserve"> Formulier Kerncompetentie(s)</w:t>
      </w:r>
      <w:bookmarkEnd w:id="10"/>
      <w:bookmarkEnd w:id="11"/>
      <w:r w:rsidRPr="00291F81">
        <w:t xml:space="preserve"> </w:t>
      </w:r>
    </w:p>
    <w:p w14:paraId="0B7ADE2E" w14:textId="77777777" w:rsidR="00944165" w:rsidRPr="00291F81" w:rsidRDefault="00944165" w:rsidP="00944165">
      <w:pPr>
        <w:spacing w:line="280" w:lineRule="atLeast"/>
        <w:jc w:val="both"/>
      </w:pPr>
      <w:r w:rsidRPr="00291F81">
        <w:t>De gegadigde moet aantonen dat hij over de gevraagde kerncompetenties beschikt. Hiervoor moet gegadigde één of meerdere referentieopdrachten overleggen. Per te overleggen referentieopdracht moet gegadigde dit formulier invullen. Als meerdere kerncompetenties met één referentieopdracht aangetoond worden, kan dit met één ingevuld formulier aangetoond worden. Als gegadigde meerdere referentieopdrachten overlegt, moet gegadigden dit formulier kopiëren.</w:t>
      </w:r>
    </w:p>
    <w:p w14:paraId="03AA4AB4" w14:textId="77777777" w:rsidR="00944165" w:rsidRPr="00291F81" w:rsidRDefault="00944165" w:rsidP="00944165">
      <w:pPr>
        <w:spacing w:line="280" w:lineRule="atLeast"/>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944165" w:rsidRPr="00291F81" w14:paraId="2C27E44E" w14:textId="77777777" w:rsidTr="00061F43">
        <w:trPr>
          <w:trHeight w:val="274"/>
        </w:trPr>
        <w:tc>
          <w:tcPr>
            <w:tcW w:w="9776" w:type="dxa"/>
            <w:gridSpan w:val="2"/>
            <w:shd w:val="clear" w:color="auto" w:fill="D9D9D9" w:themeFill="background1" w:themeFillShade="D9"/>
            <w:vAlign w:val="center"/>
          </w:tcPr>
          <w:p w14:paraId="37009383" w14:textId="77777777" w:rsidR="00944165" w:rsidRPr="00E56747" w:rsidRDefault="00944165" w:rsidP="00061F43">
            <w:pPr>
              <w:spacing w:line="280" w:lineRule="atLeast"/>
              <w:jc w:val="both"/>
              <w:rPr>
                <w:b/>
                <w:color w:val="FFFFFF"/>
              </w:rPr>
            </w:pPr>
            <w:r w:rsidRPr="00E56747">
              <w:rPr>
                <w:b/>
              </w:rPr>
              <w:t>DEEL 1: TOEPASSINGSGEBIED</w:t>
            </w:r>
          </w:p>
        </w:tc>
      </w:tr>
      <w:tr w:rsidR="00944165" w:rsidRPr="00291F81" w14:paraId="4E42E282" w14:textId="77777777" w:rsidTr="00061F43">
        <w:trPr>
          <w:trHeight w:val="273"/>
        </w:trPr>
        <w:tc>
          <w:tcPr>
            <w:tcW w:w="9776" w:type="dxa"/>
            <w:gridSpan w:val="2"/>
            <w:shd w:val="clear" w:color="auto" w:fill="D9D9D9" w:themeFill="background1" w:themeFillShade="D9"/>
            <w:vAlign w:val="center"/>
          </w:tcPr>
          <w:p w14:paraId="116E4467" w14:textId="77777777" w:rsidR="00944165" w:rsidRPr="00E56747" w:rsidRDefault="00944165" w:rsidP="00061F43">
            <w:pPr>
              <w:spacing w:line="280" w:lineRule="atLeast"/>
              <w:rPr>
                <w:b/>
              </w:rPr>
            </w:pPr>
            <w:r w:rsidRPr="00E56747">
              <w:rPr>
                <w:b/>
              </w:rPr>
              <w:t>Vermeld welke kerncompetenties met dit formulier aangetoond worden.</w:t>
            </w:r>
          </w:p>
        </w:tc>
      </w:tr>
      <w:tr w:rsidR="00944165" w:rsidRPr="00291F81" w14:paraId="6F51E580" w14:textId="77777777" w:rsidTr="00061F43">
        <w:trPr>
          <w:trHeight w:val="284"/>
        </w:trPr>
        <w:tc>
          <w:tcPr>
            <w:tcW w:w="4390" w:type="dxa"/>
            <w:shd w:val="clear" w:color="auto" w:fill="D9D9D9" w:themeFill="background1" w:themeFillShade="D9"/>
            <w:vAlign w:val="center"/>
          </w:tcPr>
          <w:p w14:paraId="76F86CD1" w14:textId="77777777" w:rsidR="00944165" w:rsidRPr="00291F81" w:rsidRDefault="00944165" w:rsidP="00061F43">
            <w:pPr>
              <w:spacing w:line="280" w:lineRule="atLeast"/>
            </w:pPr>
            <w:r w:rsidRPr="00291F81">
              <w:t>Naam gegadigde:</w:t>
            </w:r>
          </w:p>
        </w:tc>
        <w:tc>
          <w:tcPr>
            <w:tcW w:w="5386" w:type="dxa"/>
            <w:vAlign w:val="center"/>
          </w:tcPr>
          <w:p w14:paraId="337374BA" w14:textId="77777777" w:rsidR="00944165" w:rsidRPr="00291F81" w:rsidRDefault="00944165" w:rsidP="00061F43">
            <w:pPr>
              <w:spacing w:line="280" w:lineRule="atLeast"/>
              <w:jc w:val="both"/>
            </w:pPr>
          </w:p>
        </w:tc>
      </w:tr>
      <w:tr w:rsidR="00944165" w:rsidRPr="00291F81" w14:paraId="18D38AB4" w14:textId="77777777" w:rsidTr="00061F43">
        <w:trPr>
          <w:trHeight w:val="284"/>
        </w:trPr>
        <w:tc>
          <w:tcPr>
            <w:tcW w:w="4390" w:type="dxa"/>
            <w:shd w:val="clear" w:color="auto" w:fill="D9D9D9" w:themeFill="background1" w:themeFillShade="D9"/>
            <w:vAlign w:val="center"/>
          </w:tcPr>
          <w:p w14:paraId="33DE48DA" w14:textId="77777777" w:rsidR="00944165" w:rsidRPr="00291F81" w:rsidRDefault="00944165" w:rsidP="00061F43">
            <w:pPr>
              <w:spacing w:line="280" w:lineRule="atLeast"/>
            </w:pPr>
            <w:r w:rsidRPr="00291F81">
              <w:t xml:space="preserve">Met deze referentie toont gegadigde aan dat hij beschikt over: </w:t>
            </w:r>
          </w:p>
        </w:tc>
        <w:tc>
          <w:tcPr>
            <w:tcW w:w="5386" w:type="dxa"/>
            <w:vAlign w:val="center"/>
          </w:tcPr>
          <w:p w14:paraId="719D95A7" w14:textId="77777777" w:rsidR="00944165" w:rsidRPr="00291F81" w:rsidRDefault="00944165" w:rsidP="00061F43">
            <w:pPr>
              <w:spacing w:line="280" w:lineRule="atLeast"/>
              <w:jc w:val="both"/>
            </w:pPr>
            <w:r w:rsidRPr="00291F81">
              <w:t xml:space="preserve">Kerncompetentie 1: </w:t>
            </w: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w:t>
            </w:r>
          </w:p>
          <w:p w14:paraId="45832C4B" w14:textId="77777777" w:rsidR="00944165" w:rsidRPr="00291F81" w:rsidRDefault="00944165" w:rsidP="00061F43">
            <w:pPr>
              <w:spacing w:line="280" w:lineRule="atLeast"/>
              <w:jc w:val="both"/>
            </w:pPr>
            <w:r w:rsidRPr="00291F81">
              <w:t xml:space="preserve">Kerncompetentie 2: </w:t>
            </w: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w:t>
            </w:r>
          </w:p>
          <w:p w14:paraId="54470034" w14:textId="77777777" w:rsidR="00944165" w:rsidRPr="00291F81" w:rsidRDefault="00944165" w:rsidP="00061F43">
            <w:pPr>
              <w:spacing w:line="280" w:lineRule="atLeast"/>
              <w:jc w:val="both"/>
            </w:pPr>
            <w:r w:rsidRPr="00291F81">
              <w:t xml:space="preserve">Kerncompetentie 3: </w:t>
            </w: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w:t>
            </w:r>
          </w:p>
          <w:p w14:paraId="42DFA541" w14:textId="77777777" w:rsidR="00944165" w:rsidRPr="00291F81" w:rsidRDefault="00944165" w:rsidP="00061F43">
            <w:pPr>
              <w:spacing w:line="280" w:lineRule="atLeast"/>
              <w:jc w:val="both"/>
            </w:pPr>
          </w:p>
        </w:tc>
      </w:tr>
      <w:tr w:rsidR="00944165" w:rsidRPr="00291F81" w14:paraId="7E74BCAB" w14:textId="77777777" w:rsidTr="00061F43">
        <w:trPr>
          <w:trHeight w:val="337"/>
        </w:trPr>
        <w:tc>
          <w:tcPr>
            <w:tcW w:w="9776" w:type="dxa"/>
            <w:gridSpan w:val="2"/>
            <w:shd w:val="clear" w:color="auto" w:fill="D9D9D9" w:themeFill="background1" w:themeFillShade="D9"/>
            <w:vAlign w:val="center"/>
          </w:tcPr>
          <w:p w14:paraId="067CD7F0" w14:textId="77777777" w:rsidR="00944165" w:rsidRPr="00291F81" w:rsidRDefault="00944165" w:rsidP="00061F43">
            <w:pPr>
              <w:spacing w:line="280" w:lineRule="atLeast"/>
              <w:jc w:val="both"/>
              <w:rPr>
                <w:b/>
              </w:rPr>
            </w:pPr>
            <w:r w:rsidRPr="00291F81">
              <w:rPr>
                <w:b/>
              </w:rPr>
              <w:t>DEEL 2: GEGEVENS REFERENTIEPROJECT</w:t>
            </w:r>
          </w:p>
        </w:tc>
      </w:tr>
      <w:tr w:rsidR="00944165" w:rsidRPr="00291F81" w14:paraId="70469E9E" w14:textId="77777777" w:rsidTr="00061F43">
        <w:trPr>
          <w:trHeight w:val="284"/>
        </w:trPr>
        <w:tc>
          <w:tcPr>
            <w:tcW w:w="9776" w:type="dxa"/>
            <w:gridSpan w:val="2"/>
            <w:shd w:val="clear" w:color="auto" w:fill="D9D9D9" w:themeFill="background1" w:themeFillShade="D9"/>
            <w:vAlign w:val="center"/>
          </w:tcPr>
          <w:p w14:paraId="5F76EBF2" w14:textId="77777777" w:rsidR="00944165" w:rsidRPr="00291F81" w:rsidRDefault="00944165" w:rsidP="00061F43">
            <w:pPr>
              <w:spacing w:line="280" w:lineRule="atLeast"/>
            </w:pPr>
            <w:r w:rsidRPr="00291F81">
              <w:t>Geef de relevante gegevens van de referentieopdracht op. Dit zodat de referentie geverifieerd kan worden.</w:t>
            </w:r>
          </w:p>
        </w:tc>
      </w:tr>
      <w:tr w:rsidR="00944165" w:rsidRPr="00291F81" w14:paraId="398FF1CC" w14:textId="77777777" w:rsidTr="00061F43">
        <w:trPr>
          <w:trHeight w:val="284"/>
        </w:trPr>
        <w:tc>
          <w:tcPr>
            <w:tcW w:w="4390" w:type="dxa"/>
            <w:shd w:val="clear" w:color="auto" w:fill="D9D9D9" w:themeFill="background1" w:themeFillShade="D9"/>
            <w:vAlign w:val="center"/>
          </w:tcPr>
          <w:p w14:paraId="60400F54" w14:textId="77777777" w:rsidR="00944165" w:rsidRPr="00291F81" w:rsidRDefault="00944165" w:rsidP="00061F43">
            <w:pPr>
              <w:spacing w:line="280" w:lineRule="atLeast"/>
            </w:pPr>
            <w:r w:rsidRPr="00291F81">
              <w:t>Opdrachtgever van de referentieopdracht:</w:t>
            </w:r>
          </w:p>
        </w:tc>
        <w:tc>
          <w:tcPr>
            <w:tcW w:w="5386" w:type="dxa"/>
            <w:vAlign w:val="center"/>
          </w:tcPr>
          <w:p w14:paraId="1498F424" w14:textId="77777777" w:rsidR="00944165" w:rsidRPr="00291F81" w:rsidRDefault="00944165" w:rsidP="00061F43">
            <w:pPr>
              <w:spacing w:line="280" w:lineRule="atLeast"/>
              <w:jc w:val="both"/>
            </w:pPr>
            <w:r w:rsidRPr="00291F81">
              <w:t>Naam:</w:t>
            </w:r>
          </w:p>
          <w:p w14:paraId="4ADACEC3" w14:textId="77777777" w:rsidR="00944165" w:rsidRPr="00291F81" w:rsidRDefault="00944165" w:rsidP="00061F43">
            <w:pPr>
              <w:spacing w:line="280" w:lineRule="atLeast"/>
              <w:jc w:val="both"/>
            </w:pPr>
            <w:r w:rsidRPr="00291F81">
              <w:t>Adres:</w:t>
            </w:r>
          </w:p>
          <w:p w14:paraId="473AE5D5" w14:textId="77777777" w:rsidR="00944165" w:rsidRPr="00291F81" w:rsidRDefault="00944165" w:rsidP="00061F43">
            <w:pPr>
              <w:spacing w:line="280" w:lineRule="atLeast"/>
              <w:jc w:val="both"/>
            </w:pPr>
            <w:r w:rsidRPr="00291F81">
              <w:t>Plaats:</w:t>
            </w:r>
          </w:p>
        </w:tc>
      </w:tr>
      <w:tr w:rsidR="00944165" w:rsidRPr="00291F81" w14:paraId="703F4A99" w14:textId="77777777" w:rsidTr="00061F43">
        <w:trPr>
          <w:trHeight w:val="284"/>
        </w:trPr>
        <w:tc>
          <w:tcPr>
            <w:tcW w:w="4390" w:type="dxa"/>
            <w:shd w:val="clear" w:color="auto" w:fill="D9D9D9" w:themeFill="background1" w:themeFillShade="D9"/>
            <w:vAlign w:val="center"/>
          </w:tcPr>
          <w:p w14:paraId="623BFBA5" w14:textId="77777777" w:rsidR="00944165" w:rsidRPr="00291F81" w:rsidRDefault="00944165" w:rsidP="00061F43">
            <w:pPr>
              <w:spacing w:line="280" w:lineRule="atLeast"/>
            </w:pPr>
            <w:r w:rsidRPr="00291F81">
              <w:t>Contactgegevens van de contactpersoon bij de referent:</w:t>
            </w:r>
          </w:p>
        </w:tc>
        <w:tc>
          <w:tcPr>
            <w:tcW w:w="5386" w:type="dxa"/>
            <w:vAlign w:val="center"/>
          </w:tcPr>
          <w:p w14:paraId="3231CF4B" w14:textId="77777777" w:rsidR="00944165" w:rsidRPr="00291F81" w:rsidRDefault="00944165" w:rsidP="00061F43">
            <w:pPr>
              <w:spacing w:line="280" w:lineRule="atLeast"/>
            </w:pPr>
            <w:r w:rsidRPr="00291F81">
              <w:t>Naam:</w:t>
            </w:r>
          </w:p>
          <w:p w14:paraId="3BEA4EBB" w14:textId="77777777" w:rsidR="00944165" w:rsidRPr="00291F81" w:rsidRDefault="00944165" w:rsidP="00061F43">
            <w:pPr>
              <w:spacing w:line="280" w:lineRule="atLeast"/>
            </w:pPr>
            <w:r w:rsidRPr="00291F81">
              <w:t xml:space="preserve">Functie: </w:t>
            </w:r>
          </w:p>
          <w:p w14:paraId="26DB37A6" w14:textId="77777777" w:rsidR="00944165" w:rsidRPr="00291F81" w:rsidRDefault="00944165" w:rsidP="00061F43">
            <w:pPr>
              <w:spacing w:line="280" w:lineRule="atLeast"/>
            </w:pPr>
            <w:r w:rsidRPr="00291F81">
              <w:t>Telefoonnummer:</w:t>
            </w:r>
          </w:p>
          <w:p w14:paraId="42F29B5E" w14:textId="77777777" w:rsidR="00944165" w:rsidRPr="00291F81" w:rsidRDefault="00944165" w:rsidP="00061F43">
            <w:pPr>
              <w:spacing w:line="280" w:lineRule="atLeast"/>
              <w:jc w:val="both"/>
            </w:pPr>
            <w:r w:rsidRPr="00291F81">
              <w:t>E-mailadres:</w:t>
            </w:r>
          </w:p>
        </w:tc>
      </w:tr>
      <w:tr w:rsidR="00944165" w:rsidRPr="00291F81" w14:paraId="5D62E7A5" w14:textId="77777777" w:rsidTr="00061F43">
        <w:trPr>
          <w:trHeight w:val="339"/>
        </w:trPr>
        <w:tc>
          <w:tcPr>
            <w:tcW w:w="9776" w:type="dxa"/>
            <w:gridSpan w:val="2"/>
            <w:shd w:val="clear" w:color="auto" w:fill="D9D9D9" w:themeFill="background1" w:themeFillShade="D9"/>
            <w:vAlign w:val="center"/>
          </w:tcPr>
          <w:p w14:paraId="471DCD89" w14:textId="77777777" w:rsidR="00944165" w:rsidRPr="00291F81" w:rsidRDefault="00944165" w:rsidP="00061F43">
            <w:pPr>
              <w:spacing w:line="280" w:lineRule="atLeast"/>
              <w:rPr>
                <w:b/>
              </w:rPr>
            </w:pPr>
            <w:r w:rsidRPr="00291F81">
              <w:rPr>
                <w:b/>
              </w:rPr>
              <w:t>DEEL 3: OMSCHRIJVING REFERENTIEPROJECT</w:t>
            </w:r>
          </w:p>
        </w:tc>
      </w:tr>
      <w:tr w:rsidR="00944165" w:rsidRPr="00291F81" w14:paraId="3E175656" w14:textId="77777777" w:rsidTr="00061F43">
        <w:trPr>
          <w:trHeight w:val="284"/>
        </w:trPr>
        <w:tc>
          <w:tcPr>
            <w:tcW w:w="9776" w:type="dxa"/>
            <w:gridSpan w:val="2"/>
            <w:shd w:val="clear" w:color="auto" w:fill="D9D9D9" w:themeFill="background1" w:themeFillShade="D9"/>
            <w:vAlign w:val="center"/>
          </w:tcPr>
          <w:p w14:paraId="365D8DD8" w14:textId="77777777" w:rsidR="00944165" w:rsidRPr="00291F81" w:rsidRDefault="00944165" w:rsidP="00061F43">
            <w:pPr>
              <w:spacing w:line="280" w:lineRule="atLeast"/>
            </w:pPr>
            <w:r w:rsidRPr="00291F81">
              <w:t>Toon aan dat met de referentieopdracht aan de opgegeven kerncompetenties voldaan wordt.</w:t>
            </w:r>
          </w:p>
        </w:tc>
      </w:tr>
      <w:tr w:rsidR="00944165" w:rsidRPr="00291F81" w14:paraId="51F46125" w14:textId="77777777" w:rsidTr="00061F43">
        <w:trPr>
          <w:trHeight w:val="284"/>
        </w:trPr>
        <w:tc>
          <w:tcPr>
            <w:tcW w:w="4390" w:type="dxa"/>
            <w:shd w:val="clear" w:color="auto" w:fill="D9D9D9"/>
            <w:vAlign w:val="center"/>
          </w:tcPr>
          <w:p w14:paraId="2057E3EE" w14:textId="77777777" w:rsidR="00944165" w:rsidRPr="00291F81" w:rsidRDefault="00944165" w:rsidP="00061F43">
            <w:pPr>
              <w:spacing w:line="280" w:lineRule="atLeast"/>
            </w:pPr>
            <w:r w:rsidRPr="00291F81">
              <w:t xml:space="preserve">Omschrijving van de referentieopdracht, waaruit tenminste blijkt welke werkzaamheden tot de referentieopdracht behoorden. </w:t>
            </w:r>
          </w:p>
        </w:tc>
        <w:tc>
          <w:tcPr>
            <w:tcW w:w="5386" w:type="dxa"/>
            <w:vAlign w:val="center"/>
          </w:tcPr>
          <w:p w14:paraId="66CFEE43" w14:textId="77777777" w:rsidR="00944165" w:rsidRPr="00291F81" w:rsidRDefault="00944165" w:rsidP="00061F43">
            <w:pPr>
              <w:spacing w:line="280" w:lineRule="atLeast"/>
              <w:jc w:val="both"/>
            </w:pPr>
          </w:p>
        </w:tc>
      </w:tr>
      <w:tr w:rsidR="00944165" w:rsidRPr="00291F81" w14:paraId="050A115C" w14:textId="77777777" w:rsidTr="00061F43">
        <w:trPr>
          <w:trHeight w:val="284"/>
        </w:trPr>
        <w:tc>
          <w:tcPr>
            <w:tcW w:w="4390" w:type="dxa"/>
            <w:shd w:val="clear" w:color="auto" w:fill="D9D9D9"/>
            <w:vAlign w:val="center"/>
          </w:tcPr>
          <w:p w14:paraId="273FBC5B" w14:textId="77777777" w:rsidR="00944165" w:rsidRPr="00291F81" w:rsidRDefault="00944165" w:rsidP="00061F43">
            <w:pPr>
              <w:spacing w:line="280" w:lineRule="atLeast"/>
            </w:pPr>
            <w:r w:rsidRPr="00291F81">
              <w:t>Omvang van het totale referentieproject:</w:t>
            </w:r>
          </w:p>
        </w:tc>
        <w:tc>
          <w:tcPr>
            <w:tcW w:w="5386" w:type="dxa"/>
            <w:vAlign w:val="center"/>
          </w:tcPr>
          <w:p w14:paraId="5329C8D2" w14:textId="77777777" w:rsidR="00944165" w:rsidRPr="00291F81" w:rsidRDefault="00944165" w:rsidP="00061F43">
            <w:pPr>
              <w:spacing w:line="280" w:lineRule="atLeast"/>
              <w:jc w:val="both"/>
            </w:pPr>
          </w:p>
        </w:tc>
      </w:tr>
      <w:tr w:rsidR="00944165" w:rsidRPr="00291F81" w14:paraId="6E65052D" w14:textId="77777777" w:rsidTr="00061F43">
        <w:trPr>
          <w:trHeight w:val="284"/>
        </w:trPr>
        <w:tc>
          <w:tcPr>
            <w:tcW w:w="4390" w:type="dxa"/>
            <w:shd w:val="clear" w:color="auto" w:fill="D9D9D9"/>
            <w:vAlign w:val="center"/>
          </w:tcPr>
          <w:p w14:paraId="6E48AD91" w14:textId="77777777" w:rsidR="00944165" w:rsidRPr="00291F81" w:rsidRDefault="00944165" w:rsidP="00061F43">
            <w:pPr>
              <w:spacing w:line="280" w:lineRule="atLeast"/>
            </w:pPr>
            <w:r w:rsidRPr="00291F81">
              <w:t xml:space="preserve">Startdatum van de referentieopdracht: </w:t>
            </w:r>
          </w:p>
        </w:tc>
        <w:tc>
          <w:tcPr>
            <w:tcW w:w="5386" w:type="dxa"/>
            <w:vAlign w:val="center"/>
          </w:tcPr>
          <w:p w14:paraId="753787E3" w14:textId="77777777" w:rsidR="00944165" w:rsidRPr="00291F81" w:rsidRDefault="00944165" w:rsidP="00061F43">
            <w:pPr>
              <w:spacing w:line="280" w:lineRule="atLeast"/>
              <w:jc w:val="both"/>
            </w:pPr>
          </w:p>
        </w:tc>
      </w:tr>
      <w:tr w:rsidR="00944165" w:rsidRPr="00291F81" w14:paraId="00E28F51" w14:textId="77777777" w:rsidTr="00061F43">
        <w:trPr>
          <w:trHeight w:val="284"/>
        </w:trPr>
        <w:tc>
          <w:tcPr>
            <w:tcW w:w="4390" w:type="dxa"/>
            <w:shd w:val="clear" w:color="auto" w:fill="D9D9D9"/>
            <w:vAlign w:val="center"/>
          </w:tcPr>
          <w:p w14:paraId="348476F9" w14:textId="77777777" w:rsidR="00944165" w:rsidRPr="00291F81" w:rsidRDefault="00944165" w:rsidP="00061F43">
            <w:pPr>
              <w:spacing w:line="280" w:lineRule="atLeast"/>
            </w:pPr>
            <w:r w:rsidRPr="00291F81">
              <w:t>Einddatum of verwachte einddatum van de referentieopdracht:</w:t>
            </w:r>
          </w:p>
        </w:tc>
        <w:tc>
          <w:tcPr>
            <w:tcW w:w="5386" w:type="dxa"/>
            <w:vAlign w:val="center"/>
          </w:tcPr>
          <w:p w14:paraId="58D51063" w14:textId="77777777" w:rsidR="00944165" w:rsidRPr="00291F81" w:rsidRDefault="00944165" w:rsidP="00061F43">
            <w:pPr>
              <w:spacing w:line="280" w:lineRule="atLeast"/>
              <w:jc w:val="both"/>
            </w:pPr>
          </w:p>
        </w:tc>
      </w:tr>
      <w:tr w:rsidR="00944165" w:rsidRPr="00291F81" w14:paraId="4BA79AFC" w14:textId="77777777" w:rsidTr="00061F43">
        <w:trPr>
          <w:trHeight w:val="307"/>
        </w:trPr>
        <w:tc>
          <w:tcPr>
            <w:tcW w:w="9776" w:type="dxa"/>
            <w:gridSpan w:val="2"/>
            <w:shd w:val="clear" w:color="auto" w:fill="D9D9D9" w:themeFill="background1" w:themeFillShade="D9"/>
            <w:vAlign w:val="center"/>
          </w:tcPr>
          <w:p w14:paraId="0EA0D8BE" w14:textId="77777777" w:rsidR="00944165" w:rsidRPr="00291F81" w:rsidRDefault="00944165" w:rsidP="00061F43">
            <w:pPr>
              <w:spacing w:line="280" w:lineRule="atLeast"/>
            </w:pPr>
            <w:r w:rsidRPr="00291F81">
              <w:t>DEEL 4: UITVOERING REFERENTIEPROJECT</w:t>
            </w:r>
          </w:p>
        </w:tc>
      </w:tr>
      <w:tr w:rsidR="00944165" w:rsidRPr="00291F81" w14:paraId="0931E973" w14:textId="77777777" w:rsidTr="00061F43">
        <w:trPr>
          <w:trHeight w:val="284"/>
        </w:trPr>
        <w:tc>
          <w:tcPr>
            <w:tcW w:w="9776" w:type="dxa"/>
            <w:gridSpan w:val="2"/>
            <w:shd w:val="clear" w:color="auto" w:fill="D9D9D9" w:themeFill="background1" w:themeFillShade="D9"/>
            <w:vAlign w:val="center"/>
          </w:tcPr>
          <w:p w14:paraId="77F19018" w14:textId="77777777" w:rsidR="00944165" w:rsidRPr="00291F81" w:rsidRDefault="00944165" w:rsidP="00061F43">
            <w:pPr>
              <w:spacing w:line="280" w:lineRule="atLeast"/>
            </w:pPr>
            <w:r w:rsidRPr="00291F81">
              <w:t xml:space="preserve">Beschrijf door wie de referentieopdracht in welke rol uitgevoerd is. Let hierbij op het bijvoegen van eventuele overeenkomsten met onderaannemers en het correct invullen van deel II.C en II.D van de UEA. </w:t>
            </w:r>
          </w:p>
        </w:tc>
      </w:tr>
      <w:tr w:rsidR="00944165" w:rsidRPr="00291F81" w14:paraId="4C136A93" w14:textId="77777777" w:rsidTr="00061F43">
        <w:tc>
          <w:tcPr>
            <w:tcW w:w="4390" w:type="dxa"/>
            <w:shd w:val="clear" w:color="auto" w:fill="D9D9D9"/>
            <w:vAlign w:val="center"/>
          </w:tcPr>
          <w:p w14:paraId="5AD596A6" w14:textId="77777777" w:rsidR="00944165" w:rsidRPr="00291F81" w:rsidRDefault="00944165" w:rsidP="00061F43">
            <w:pPr>
              <w:spacing w:line="280" w:lineRule="atLeast"/>
            </w:pPr>
            <w:r w:rsidRPr="00291F81">
              <w:t>Door wie is de referentieopdracht uitgevoerd:</w:t>
            </w:r>
          </w:p>
        </w:tc>
        <w:tc>
          <w:tcPr>
            <w:tcW w:w="5386" w:type="dxa"/>
            <w:vAlign w:val="center"/>
          </w:tcPr>
          <w:p w14:paraId="4F014F25"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Zelfstandig door de gegadigde</w:t>
            </w:r>
          </w:p>
          <w:p w14:paraId="00462D6A"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Door gegadigde i.s.m. een derde</w:t>
            </w:r>
          </w:p>
          <w:p w14:paraId="1F48EF5C"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Door een derde</w:t>
            </w:r>
          </w:p>
        </w:tc>
      </w:tr>
      <w:tr w:rsidR="00944165" w:rsidRPr="00291F81" w14:paraId="0AAC1ABC" w14:textId="77777777" w:rsidTr="00061F43">
        <w:tc>
          <w:tcPr>
            <w:tcW w:w="4390" w:type="dxa"/>
            <w:shd w:val="clear" w:color="auto" w:fill="D9D9D9"/>
            <w:vAlign w:val="center"/>
          </w:tcPr>
          <w:p w14:paraId="1FEC5C93" w14:textId="77777777" w:rsidR="00944165" w:rsidRPr="00291F81" w:rsidRDefault="00944165" w:rsidP="00061F43">
            <w:pPr>
              <w:spacing w:line="280" w:lineRule="atLeast"/>
            </w:pPr>
            <w:r w:rsidRPr="00291F81">
              <w:t>Rol van de gegadigde bij uitvoering van de referentieopdracht:</w:t>
            </w:r>
          </w:p>
        </w:tc>
        <w:tc>
          <w:tcPr>
            <w:tcW w:w="5386" w:type="dxa"/>
            <w:vAlign w:val="center"/>
          </w:tcPr>
          <w:p w14:paraId="49A83EB4"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Hoofdaannemer</w:t>
            </w:r>
          </w:p>
          <w:p w14:paraId="567A6E49"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Combinant </w:t>
            </w:r>
          </w:p>
          <w:p w14:paraId="31E5B9C4"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Onderaannemer</w:t>
            </w:r>
          </w:p>
          <w:p w14:paraId="55146679"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Geen</w:t>
            </w:r>
          </w:p>
        </w:tc>
      </w:tr>
      <w:tr w:rsidR="00944165" w:rsidRPr="00291F81" w14:paraId="74C1E7CB" w14:textId="77777777" w:rsidTr="00061F43">
        <w:tc>
          <w:tcPr>
            <w:tcW w:w="4390" w:type="dxa"/>
            <w:shd w:val="clear" w:color="auto" w:fill="D9D9D9"/>
            <w:vAlign w:val="center"/>
          </w:tcPr>
          <w:p w14:paraId="078A4B8F" w14:textId="77777777" w:rsidR="00944165" w:rsidRPr="00291F81" w:rsidRDefault="00944165" w:rsidP="00061F43">
            <w:pPr>
              <w:spacing w:line="280" w:lineRule="atLeast"/>
            </w:pPr>
            <w:r w:rsidRPr="00291F81">
              <w:lastRenderedPageBreak/>
              <w:t>Als de referentieopdracht is uitgevoerd door of i.s.m. een derde, NAW gegevens van de derde:</w:t>
            </w:r>
          </w:p>
        </w:tc>
        <w:tc>
          <w:tcPr>
            <w:tcW w:w="5386" w:type="dxa"/>
            <w:vAlign w:val="center"/>
          </w:tcPr>
          <w:p w14:paraId="5F815555" w14:textId="77777777" w:rsidR="00944165" w:rsidRPr="00291F81" w:rsidRDefault="00944165" w:rsidP="00061F43">
            <w:pPr>
              <w:spacing w:line="280" w:lineRule="atLeast"/>
              <w:jc w:val="both"/>
            </w:pPr>
            <w:r w:rsidRPr="00291F81">
              <w:t>Naam:</w:t>
            </w:r>
          </w:p>
          <w:p w14:paraId="7FB39A68" w14:textId="77777777" w:rsidR="00944165" w:rsidRPr="00291F81" w:rsidRDefault="00944165" w:rsidP="00061F43">
            <w:pPr>
              <w:spacing w:line="280" w:lineRule="atLeast"/>
              <w:jc w:val="both"/>
            </w:pPr>
            <w:r w:rsidRPr="00291F81">
              <w:t>Adres:</w:t>
            </w:r>
          </w:p>
          <w:p w14:paraId="283783A4" w14:textId="77777777" w:rsidR="00944165" w:rsidRPr="00291F81" w:rsidRDefault="00944165" w:rsidP="00061F43">
            <w:pPr>
              <w:spacing w:line="280" w:lineRule="atLeast"/>
              <w:jc w:val="both"/>
            </w:pPr>
            <w:r w:rsidRPr="00291F81">
              <w:t>Plaats:</w:t>
            </w:r>
          </w:p>
        </w:tc>
      </w:tr>
      <w:tr w:rsidR="00944165" w:rsidRPr="00291F81" w14:paraId="1CFF8B91" w14:textId="77777777" w:rsidTr="00061F43">
        <w:tc>
          <w:tcPr>
            <w:tcW w:w="4390" w:type="dxa"/>
            <w:shd w:val="clear" w:color="auto" w:fill="D9D9D9"/>
            <w:vAlign w:val="center"/>
          </w:tcPr>
          <w:p w14:paraId="4DE63FF2" w14:textId="77777777" w:rsidR="00944165" w:rsidRPr="00291F81" w:rsidRDefault="00944165" w:rsidP="00061F43">
            <w:pPr>
              <w:spacing w:line="280" w:lineRule="atLeast"/>
            </w:pPr>
            <w:r w:rsidRPr="00291F81">
              <w:t xml:space="preserve">Als de referentieopdracht is uitgevoerd door of i.s.m. een derde, rol van de opgegeven derde bij de uitvoering: </w:t>
            </w:r>
          </w:p>
        </w:tc>
        <w:tc>
          <w:tcPr>
            <w:tcW w:w="5386" w:type="dxa"/>
            <w:vAlign w:val="center"/>
          </w:tcPr>
          <w:p w14:paraId="153001A8"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Hoofdaannemer</w:t>
            </w:r>
          </w:p>
          <w:p w14:paraId="6DBC3C3B"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Combinant </w:t>
            </w:r>
          </w:p>
          <w:p w14:paraId="695F9818"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Onderaannemer</w:t>
            </w:r>
          </w:p>
          <w:p w14:paraId="135AC9E1" w14:textId="77777777" w:rsidR="00944165" w:rsidRPr="00291F81" w:rsidRDefault="00944165" w:rsidP="00061F43">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373EBB">
              <w:fldChar w:fldCharType="separate"/>
            </w:r>
            <w:r w:rsidRPr="00291F81">
              <w:fldChar w:fldCharType="end"/>
            </w:r>
            <w:r w:rsidRPr="00291F81">
              <w:t xml:space="preserve"> n.v.t.</w:t>
            </w:r>
          </w:p>
        </w:tc>
      </w:tr>
      <w:tr w:rsidR="00944165" w:rsidRPr="00291F81" w14:paraId="3BF8BEAF" w14:textId="77777777" w:rsidTr="00061F43">
        <w:tc>
          <w:tcPr>
            <w:tcW w:w="4390" w:type="dxa"/>
            <w:shd w:val="clear" w:color="auto" w:fill="D9D9D9"/>
            <w:vAlign w:val="center"/>
          </w:tcPr>
          <w:p w14:paraId="1299F074" w14:textId="77777777" w:rsidR="00944165" w:rsidRPr="00291F81" w:rsidRDefault="00944165" w:rsidP="00061F43">
            <w:pPr>
              <w:spacing w:line="280" w:lineRule="atLeast"/>
            </w:pPr>
            <w:r w:rsidRPr="00291F81">
              <w:t>Als het project is uitgevoerd door of i.s.m. een derde, beschrijf welke partij welke werkzaamheden uitgevoerd heeft:</w:t>
            </w:r>
          </w:p>
        </w:tc>
        <w:tc>
          <w:tcPr>
            <w:tcW w:w="5386" w:type="dxa"/>
            <w:vAlign w:val="center"/>
          </w:tcPr>
          <w:p w14:paraId="36AA3D26" w14:textId="77777777" w:rsidR="00944165" w:rsidRPr="00291F81" w:rsidRDefault="00944165" w:rsidP="00061F43">
            <w:pPr>
              <w:spacing w:line="280" w:lineRule="atLeast"/>
              <w:jc w:val="both"/>
            </w:pPr>
            <w:r w:rsidRPr="00291F81">
              <w:t xml:space="preserve"> </w:t>
            </w:r>
          </w:p>
        </w:tc>
      </w:tr>
    </w:tbl>
    <w:p w14:paraId="50B81E48" w14:textId="77777777" w:rsidR="00944165" w:rsidRPr="00291F81" w:rsidRDefault="00944165" w:rsidP="00944165">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944165" w:rsidRPr="00291F81" w14:paraId="291AA5FF" w14:textId="77777777" w:rsidTr="00061F43">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EA0C6" w14:textId="77777777" w:rsidR="00944165" w:rsidRPr="00291F81" w:rsidRDefault="00944165" w:rsidP="00061F43">
            <w:pPr>
              <w:spacing w:line="280" w:lineRule="atLeast"/>
            </w:pPr>
            <w:r w:rsidRPr="00291F81">
              <w:t>Getekend voor akkoord:</w:t>
            </w:r>
          </w:p>
        </w:tc>
      </w:tr>
      <w:tr w:rsidR="00944165" w:rsidRPr="00291F81" w14:paraId="5C78510E" w14:textId="77777777" w:rsidTr="00061F43">
        <w:tc>
          <w:tcPr>
            <w:tcW w:w="3815" w:type="dxa"/>
            <w:tcBorders>
              <w:top w:val="single" w:sz="4" w:space="0" w:color="auto"/>
              <w:left w:val="single" w:sz="4" w:space="0" w:color="auto"/>
              <w:bottom w:val="single" w:sz="4" w:space="0" w:color="auto"/>
              <w:right w:val="single" w:sz="4" w:space="0" w:color="auto"/>
            </w:tcBorders>
          </w:tcPr>
          <w:p w14:paraId="7E5EE7D9" w14:textId="77777777" w:rsidR="00944165" w:rsidRPr="00291F81" w:rsidRDefault="00944165" w:rsidP="00061F43">
            <w:pPr>
              <w:spacing w:line="280" w:lineRule="atLeast"/>
            </w:pPr>
            <w:r w:rsidRPr="00291F81">
              <w:t>Naam gegadigde/combinant:</w:t>
            </w:r>
          </w:p>
        </w:tc>
        <w:tc>
          <w:tcPr>
            <w:tcW w:w="5966" w:type="dxa"/>
            <w:tcBorders>
              <w:top w:val="single" w:sz="4" w:space="0" w:color="auto"/>
              <w:left w:val="single" w:sz="4" w:space="0" w:color="auto"/>
              <w:bottom w:val="single" w:sz="4" w:space="0" w:color="auto"/>
              <w:right w:val="single" w:sz="4" w:space="0" w:color="auto"/>
            </w:tcBorders>
          </w:tcPr>
          <w:p w14:paraId="19F16339" w14:textId="77777777" w:rsidR="00944165" w:rsidRPr="00291F81" w:rsidRDefault="00944165" w:rsidP="00061F43">
            <w:pPr>
              <w:spacing w:line="280" w:lineRule="atLeast"/>
            </w:pPr>
          </w:p>
        </w:tc>
      </w:tr>
      <w:tr w:rsidR="00944165" w:rsidRPr="00291F81" w14:paraId="42F69856" w14:textId="77777777" w:rsidTr="00061F43">
        <w:tc>
          <w:tcPr>
            <w:tcW w:w="3815" w:type="dxa"/>
            <w:tcBorders>
              <w:top w:val="single" w:sz="4" w:space="0" w:color="auto"/>
              <w:left w:val="single" w:sz="4" w:space="0" w:color="auto"/>
              <w:bottom w:val="single" w:sz="4" w:space="0" w:color="auto"/>
              <w:right w:val="single" w:sz="4" w:space="0" w:color="auto"/>
            </w:tcBorders>
          </w:tcPr>
          <w:p w14:paraId="0ECA6DA4" w14:textId="77777777" w:rsidR="00944165" w:rsidRPr="00291F81" w:rsidRDefault="00944165" w:rsidP="00061F43">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06DCE11B" w14:textId="77777777" w:rsidR="00944165" w:rsidRPr="00291F81" w:rsidRDefault="00944165" w:rsidP="00061F43">
            <w:pPr>
              <w:spacing w:line="280" w:lineRule="atLeast"/>
            </w:pPr>
          </w:p>
          <w:p w14:paraId="62B488F2" w14:textId="77777777" w:rsidR="00944165" w:rsidRPr="00291F81" w:rsidRDefault="00944165" w:rsidP="00061F43">
            <w:pPr>
              <w:spacing w:line="280" w:lineRule="atLeast"/>
            </w:pPr>
          </w:p>
        </w:tc>
      </w:tr>
      <w:tr w:rsidR="00944165" w:rsidRPr="00291F81" w14:paraId="397D52A8" w14:textId="77777777" w:rsidTr="00061F43">
        <w:tc>
          <w:tcPr>
            <w:tcW w:w="3815" w:type="dxa"/>
            <w:tcBorders>
              <w:top w:val="single" w:sz="4" w:space="0" w:color="auto"/>
              <w:left w:val="single" w:sz="4" w:space="0" w:color="auto"/>
              <w:bottom w:val="single" w:sz="4" w:space="0" w:color="auto"/>
              <w:right w:val="single" w:sz="4" w:space="0" w:color="auto"/>
            </w:tcBorders>
          </w:tcPr>
          <w:p w14:paraId="093EEEB7" w14:textId="77777777" w:rsidR="00944165" w:rsidRPr="00291F81" w:rsidRDefault="00944165" w:rsidP="00061F43">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4E58A34B" w14:textId="77777777" w:rsidR="00944165" w:rsidRPr="00291F81" w:rsidRDefault="00944165" w:rsidP="00061F43">
            <w:pPr>
              <w:spacing w:line="280" w:lineRule="atLeast"/>
            </w:pPr>
          </w:p>
        </w:tc>
      </w:tr>
      <w:tr w:rsidR="00944165" w:rsidRPr="00291F81" w14:paraId="07F20E67" w14:textId="77777777" w:rsidTr="00061F43">
        <w:tc>
          <w:tcPr>
            <w:tcW w:w="3815" w:type="dxa"/>
            <w:tcBorders>
              <w:top w:val="single" w:sz="4" w:space="0" w:color="auto"/>
              <w:left w:val="single" w:sz="4" w:space="0" w:color="auto"/>
              <w:bottom w:val="single" w:sz="4" w:space="0" w:color="auto"/>
              <w:right w:val="single" w:sz="4" w:space="0" w:color="auto"/>
            </w:tcBorders>
          </w:tcPr>
          <w:p w14:paraId="17D8CBC7" w14:textId="77777777" w:rsidR="00944165" w:rsidRPr="00291F81" w:rsidRDefault="00944165" w:rsidP="00061F43">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730E557A" w14:textId="77777777" w:rsidR="00944165" w:rsidRPr="00291F81" w:rsidRDefault="00944165" w:rsidP="00061F43">
            <w:pPr>
              <w:spacing w:line="280" w:lineRule="atLeast"/>
            </w:pPr>
          </w:p>
        </w:tc>
      </w:tr>
      <w:tr w:rsidR="00944165" w:rsidRPr="00291F81" w14:paraId="7427BBB4" w14:textId="77777777" w:rsidTr="00061F43">
        <w:tc>
          <w:tcPr>
            <w:tcW w:w="3815" w:type="dxa"/>
            <w:tcBorders>
              <w:top w:val="single" w:sz="4" w:space="0" w:color="auto"/>
              <w:left w:val="single" w:sz="4" w:space="0" w:color="auto"/>
              <w:bottom w:val="single" w:sz="4" w:space="0" w:color="auto"/>
              <w:right w:val="single" w:sz="4" w:space="0" w:color="auto"/>
            </w:tcBorders>
          </w:tcPr>
          <w:p w14:paraId="6C1F3A3D" w14:textId="77777777" w:rsidR="00944165" w:rsidRPr="00291F81" w:rsidRDefault="00944165" w:rsidP="00061F43">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050A388A" w14:textId="77777777" w:rsidR="00944165" w:rsidRPr="00291F81" w:rsidRDefault="00944165" w:rsidP="00061F43">
            <w:pPr>
              <w:spacing w:line="280" w:lineRule="atLeast"/>
            </w:pPr>
          </w:p>
        </w:tc>
      </w:tr>
      <w:tr w:rsidR="00944165" w:rsidRPr="00291F81" w14:paraId="4BE84111" w14:textId="77777777" w:rsidTr="00061F43">
        <w:tc>
          <w:tcPr>
            <w:tcW w:w="3815" w:type="dxa"/>
            <w:tcBorders>
              <w:top w:val="single" w:sz="4" w:space="0" w:color="auto"/>
              <w:left w:val="single" w:sz="4" w:space="0" w:color="auto"/>
              <w:bottom w:val="single" w:sz="4" w:space="0" w:color="auto"/>
              <w:right w:val="single" w:sz="4" w:space="0" w:color="auto"/>
            </w:tcBorders>
          </w:tcPr>
          <w:p w14:paraId="3358E3B9" w14:textId="77777777" w:rsidR="00944165" w:rsidRPr="00291F81" w:rsidRDefault="00944165" w:rsidP="00061F43">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74250972" w14:textId="77777777" w:rsidR="00944165" w:rsidRPr="00291F81" w:rsidRDefault="00944165" w:rsidP="00061F43">
            <w:pPr>
              <w:spacing w:line="280" w:lineRule="atLeast"/>
            </w:pPr>
          </w:p>
        </w:tc>
      </w:tr>
    </w:tbl>
    <w:p w14:paraId="2814FD52" w14:textId="77777777" w:rsidR="00944165" w:rsidRPr="00291F81" w:rsidRDefault="00944165" w:rsidP="00944165">
      <w:pPr>
        <w:spacing w:line="280" w:lineRule="atLeast"/>
        <w:rPr>
          <w:rFonts w:cs="Arial"/>
          <w:bCs/>
          <w:i/>
          <w:color w:val="00B0F0"/>
          <w:kern w:val="32"/>
        </w:rPr>
      </w:pPr>
      <w:r w:rsidRPr="00291F81">
        <w:rPr>
          <w:color w:val="00B0F0"/>
        </w:rPr>
        <w:br w:type="page"/>
      </w:r>
    </w:p>
    <w:p w14:paraId="48470BF4" w14:textId="77777777" w:rsidR="00944165" w:rsidRPr="00291F81" w:rsidRDefault="00944165" w:rsidP="00944165">
      <w:pPr>
        <w:pStyle w:val="1-Kop1MemoCorversenBS"/>
        <w:numPr>
          <w:ilvl w:val="0"/>
          <w:numId w:val="0"/>
        </w:numPr>
        <w:ind w:left="425" w:hanging="425"/>
      </w:pPr>
      <w:bookmarkStart w:id="12" w:name="_Toc172539790"/>
      <w:bookmarkStart w:id="13" w:name="_Toc197512366"/>
      <w:r>
        <w:lastRenderedPageBreak/>
        <w:t>Bijlage VI</w:t>
      </w:r>
      <w:r w:rsidRPr="00291F81">
        <w:t xml:space="preserve"> Beantwoording selectiecriteria</w:t>
      </w:r>
      <w:bookmarkEnd w:id="12"/>
      <w:bookmarkEnd w:id="13"/>
      <w:r w:rsidRPr="00291F81">
        <w:t xml:space="preserve"> </w:t>
      </w:r>
    </w:p>
    <w:p w14:paraId="68A26F52" w14:textId="77777777" w:rsidR="00944165" w:rsidRDefault="00944165" w:rsidP="00944165">
      <w:pPr>
        <w:spacing w:line="280" w:lineRule="atLeast"/>
        <w:rPr>
          <w:rFonts w:cs="Arial"/>
          <w:bCs/>
          <w:i/>
          <w:color w:val="00B0F0"/>
          <w:kern w:val="32"/>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944165" w:rsidRPr="00690F2E" w14:paraId="187270EC" w14:textId="77777777" w:rsidTr="00061F43">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3A959B45" w14:textId="77777777" w:rsidR="00944165" w:rsidRPr="00690F2E" w:rsidRDefault="00944165" w:rsidP="00061F43">
            <w:pPr>
              <w:spacing w:line="280" w:lineRule="atLeast"/>
              <w:rPr>
                <w:rFonts w:cs="Times New Roman"/>
                <w:sz w:val="20"/>
                <w:szCs w:val="20"/>
                <w:lang w:val="nl-NL"/>
              </w:rPr>
            </w:pPr>
            <w:r w:rsidRPr="00690F2E">
              <w:rPr>
                <w:sz w:val="20"/>
                <w:szCs w:val="20"/>
                <w:lang w:val="nl-NL"/>
              </w:rPr>
              <w:t xml:space="preserve">Kerncompetentie 1 </w:t>
            </w:r>
            <w:r>
              <w:rPr>
                <w:sz w:val="20"/>
                <w:szCs w:val="20"/>
                <w:lang w:val="nl-NL"/>
              </w:rPr>
              <w:t>–</w:t>
            </w:r>
            <w:r w:rsidRPr="00690F2E">
              <w:rPr>
                <w:sz w:val="20"/>
                <w:szCs w:val="20"/>
                <w:lang w:val="nl-NL"/>
              </w:rPr>
              <w:t xml:space="preserve"> </w:t>
            </w:r>
            <w:r>
              <w:rPr>
                <w:sz w:val="20"/>
                <w:szCs w:val="20"/>
                <w:lang w:val="nl-NL"/>
              </w:rPr>
              <w:t xml:space="preserve">ervaring met het </w:t>
            </w:r>
            <w:r w:rsidRPr="00390850">
              <w:rPr>
                <w:sz w:val="20"/>
                <w:szCs w:val="20"/>
                <w:lang w:val="nl-NL"/>
              </w:rPr>
              <w:t>opstellen van inrichtingsplannen</w:t>
            </w:r>
          </w:p>
        </w:tc>
      </w:tr>
      <w:tr w:rsidR="00944165" w:rsidRPr="00690F2E" w14:paraId="2A9FB12D" w14:textId="77777777" w:rsidTr="00061F43">
        <w:tc>
          <w:tcPr>
            <w:tcW w:w="500" w:type="dxa"/>
          </w:tcPr>
          <w:p w14:paraId="7962D2D1"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5F3E87E5"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 xml:space="preserve">Het opstellen van het inrichtingsplan door een landschapsarchitect (dus niet door ontwerper wegen / civiel); </w:t>
            </w:r>
          </w:p>
        </w:tc>
        <w:tc>
          <w:tcPr>
            <w:tcW w:w="1150" w:type="dxa"/>
          </w:tcPr>
          <w:p w14:paraId="7CF052A6"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3973B0AC" w14:textId="77777777" w:rsidTr="00061F43">
        <w:tc>
          <w:tcPr>
            <w:tcW w:w="500" w:type="dxa"/>
          </w:tcPr>
          <w:p w14:paraId="4B5CE363"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458C3737"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3D beelden/visualisaties van de nieuwe situatie t.o.v. bestaand straatbeeld;</w:t>
            </w:r>
          </w:p>
        </w:tc>
        <w:tc>
          <w:tcPr>
            <w:tcW w:w="1150" w:type="dxa"/>
          </w:tcPr>
          <w:p w14:paraId="2F2F0230"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71D09430" w14:textId="77777777" w:rsidTr="00061F43">
        <w:tc>
          <w:tcPr>
            <w:tcW w:w="500" w:type="dxa"/>
          </w:tcPr>
          <w:p w14:paraId="264D8A08"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07B51CB1"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adviseren over klimaat adaptieve maatregelen;</w:t>
            </w:r>
          </w:p>
        </w:tc>
        <w:tc>
          <w:tcPr>
            <w:tcW w:w="1150" w:type="dxa"/>
          </w:tcPr>
          <w:p w14:paraId="4A1A663A"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2F784D91" w14:textId="77777777" w:rsidTr="00061F43">
        <w:tc>
          <w:tcPr>
            <w:tcW w:w="500" w:type="dxa"/>
          </w:tcPr>
          <w:p w14:paraId="69D1DC76"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330391C8"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de SSK-raming;</w:t>
            </w:r>
          </w:p>
        </w:tc>
        <w:tc>
          <w:tcPr>
            <w:tcW w:w="1150" w:type="dxa"/>
          </w:tcPr>
          <w:p w14:paraId="2AFC6340"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5F78B9D9" w14:textId="77777777" w:rsidTr="00061F43">
        <w:tc>
          <w:tcPr>
            <w:tcW w:w="500" w:type="dxa"/>
          </w:tcPr>
          <w:p w14:paraId="354479CF"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1F01D4A4"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en verzorgen van de enquête om de meningen en ideeën op te halen van bewoners;</w:t>
            </w:r>
          </w:p>
        </w:tc>
        <w:tc>
          <w:tcPr>
            <w:tcW w:w="1150" w:type="dxa"/>
          </w:tcPr>
          <w:p w14:paraId="24475446"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2920DE76" w14:textId="77777777" w:rsidTr="00061F43">
        <w:tc>
          <w:tcPr>
            <w:tcW w:w="500" w:type="dxa"/>
          </w:tcPr>
          <w:p w14:paraId="357EB16B"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58692BD0"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voorbereiden en houden van inloopmiddag/avond;</w:t>
            </w:r>
          </w:p>
        </w:tc>
        <w:tc>
          <w:tcPr>
            <w:tcW w:w="1150" w:type="dxa"/>
          </w:tcPr>
          <w:p w14:paraId="55C2B183"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163668DC" w14:textId="77777777" w:rsidTr="00061F43">
        <w:trPr>
          <w:trHeight w:val="123"/>
        </w:trPr>
        <w:tc>
          <w:tcPr>
            <w:tcW w:w="500" w:type="dxa"/>
          </w:tcPr>
          <w:p w14:paraId="6D030F9C"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7.</w:t>
            </w:r>
          </w:p>
        </w:tc>
        <w:tc>
          <w:tcPr>
            <w:tcW w:w="8148" w:type="dxa"/>
          </w:tcPr>
          <w:p w14:paraId="297ABD19"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voorbereiden en houden van werkgroep overleggen met stakeholders (winkeliers, woningbouwvereniging, scholen, wijkverenigingen);</w:t>
            </w:r>
          </w:p>
        </w:tc>
        <w:tc>
          <w:tcPr>
            <w:tcW w:w="1150" w:type="dxa"/>
          </w:tcPr>
          <w:p w14:paraId="64B5316F"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3819CD26" w14:textId="77777777" w:rsidTr="00061F43">
        <w:tc>
          <w:tcPr>
            <w:tcW w:w="500" w:type="dxa"/>
          </w:tcPr>
          <w:p w14:paraId="40618B3A"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8.</w:t>
            </w:r>
          </w:p>
        </w:tc>
        <w:tc>
          <w:tcPr>
            <w:tcW w:w="8148" w:type="dxa"/>
          </w:tcPr>
          <w:p w14:paraId="7926F899"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uitwerken van een speelplek met input van</w:t>
            </w:r>
            <w:r>
              <w:rPr>
                <w:rFonts w:ascii="Trebuchet MS" w:hAnsi="Trebuchet MS"/>
                <w:sz w:val="20"/>
                <w:szCs w:val="20"/>
                <w:lang w:val="nl-NL"/>
              </w:rPr>
              <w:t>uit</w:t>
            </w:r>
            <w:r w:rsidRPr="00A664F3">
              <w:rPr>
                <w:rFonts w:ascii="Trebuchet MS" w:hAnsi="Trebuchet MS"/>
                <w:sz w:val="20"/>
                <w:szCs w:val="20"/>
                <w:lang w:val="nl-NL"/>
              </w:rPr>
              <w:t xml:space="preserve"> kinderen. De input moet opgehaald zijn uit de desbetreffende wijk;</w:t>
            </w:r>
          </w:p>
        </w:tc>
        <w:tc>
          <w:tcPr>
            <w:tcW w:w="1150" w:type="dxa"/>
          </w:tcPr>
          <w:p w14:paraId="671BFF30"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3836FCD1" w14:textId="77777777" w:rsidTr="00061F43">
        <w:tc>
          <w:tcPr>
            <w:tcW w:w="500" w:type="dxa"/>
          </w:tcPr>
          <w:p w14:paraId="50DFF62F" w14:textId="77777777" w:rsidR="00944165" w:rsidRPr="00690F2E" w:rsidRDefault="00944165" w:rsidP="00061F43">
            <w:pPr>
              <w:spacing w:line="280" w:lineRule="atLeast"/>
              <w:rPr>
                <w:rFonts w:cs="Arial"/>
                <w:bCs/>
                <w:kern w:val="32"/>
                <w:sz w:val="20"/>
                <w:szCs w:val="20"/>
                <w:lang w:val="nl-NL"/>
              </w:rPr>
            </w:pPr>
          </w:p>
        </w:tc>
        <w:tc>
          <w:tcPr>
            <w:tcW w:w="8148" w:type="dxa"/>
          </w:tcPr>
          <w:p w14:paraId="3AF43893" w14:textId="77777777" w:rsidR="00944165" w:rsidRPr="00690F2E" w:rsidRDefault="00944165" w:rsidP="00061F43">
            <w:pPr>
              <w:spacing w:line="280" w:lineRule="atLeast"/>
              <w:contextualSpacing/>
              <w:jc w:val="both"/>
              <w:rPr>
                <w:rFonts w:ascii="Trebuchet MS" w:hAnsi="Trebuchet MS"/>
                <w:sz w:val="20"/>
                <w:szCs w:val="20"/>
                <w:lang w:val="nl-NL"/>
              </w:rPr>
            </w:pPr>
          </w:p>
          <w:p w14:paraId="462B2E87" w14:textId="77777777" w:rsidR="00944165" w:rsidRPr="00690F2E" w:rsidRDefault="00944165" w:rsidP="00061F43">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01A4C3B1" w14:textId="77777777" w:rsidR="00944165" w:rsidRPr="00690F2E" w:rsidRDefault="00944165" w:rsidP="00061F43">
            <w:pPr>
              <w:spacing w:line="280" w:lineRule="atLeast"/>
              <w:contextualSpacing/>
              <w:jc w:val="both"/>
              <w:rPr>
                <w:rFonts w:ascii="Trebuchet MS" w:hAnsi="Trebuchet MS"/>
                <w:sz w:val="20"/>
                <w:szCs w:val="20"/>
                <w:lang w:val="nl-NL"/>
              </w:rPr>
            </w:pPr>
          </w:p>
        </w:tc>
        <w:tc>
          <w:tcPr>
            <w:tcW w:w="1150" w:type="dxa"/>
          </w:tcPr>
          <w:p w14:paraId="28F41E31" w14:textId="77777777" w:rsidR="00944165" w:rsidRPr="00690F2E" w:rsidRDefault="00944165" w:rsidP="00061F43">
            <w:pPr>
              <w:spacing w:line="280" w:lineRule="atLeast"/>
              <w:rPr>
                <w:rFonts w:cs="Arial"/>
                <w:bCs/>
                <w:i/>
                <w:kern w:val="32"/>
                <w:sz w:val="20"/>
                <w:szCs w:val="20"/>
                <w:lang w:val="nl-NL"/>
              </w:rPr>
            </w:pPr>
          </w:p>
        </w:tc>
      </w:tr>
    </w:tbl>
    <w:p w14:paraId="308DBA0D" w14:textId="77777777" w:rsidR="00944165" w:rsidRPr="00690F2E" w:rsidRDefault="00944165" w:rsidP="00944165">
      <w:pPr>
        <w:spacing w:line="280" w:lineRule="atLeast"/>
        <w:rPr>
          <w:rFonts w:cs="Arial"/>
          <w:bCs/>
          <w:i/>
          <w:color w:val="00B0F0"/>
          <w:kern w:val="32"/>
        </w:rPr>
      </w:pPr>
    </w:p>
    <w:p w14:paraId="482757E5" w14:textId="77777777" w:rsidR="00944165" w:rsidRPr="00690F2E" w:rsidRDefault="00944165" w:rsidP="00944165">
      <w:pPr>
        <w:spacing w:line="280" w:lineRule="atLeast"/>
        <w:ind w:left="1133"/>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944165" w:rsidRPr="00690F2E" w14:paraId="14834BAC" w14:textId="77777777" w:rsidTr="00061F43">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2863B77F" w14:textId="77777777" w:rsidR="00944165" w:rsidRPr="00690F2E" w:rsidRDefault="00944165" w:rsidP="00061F43">
            <w:pPr>
              <w:spacing w:line="280" w:lineRule="atLeast"/>
              <w:rPr>
                <w:rFonts w:cs="Times New Roman"/>
                <w:sz w:val="20"/>
                <w:szCs w:val="20"/>
                <w:lang w:val="nl-NL"/>
              </w:rPr>
            </w:pPr>
            <w:r w:rsidRPr="00690F2E">
              <w:rPr>
                <w:sz w:val="20"/>
                <w:szCs w:val="20"/>
                <w:lang w:val="nl-NL"/>
              </w:rPr>
              <w:t xml:space="preserve">Kerncompetentie 2 - </w:t>
            </w:r>
            <w:r w:rsidRPr="00390850">
              <w:rPr>
                <w:sz w:val="20"/>
                <w:szCs w:val="20"/>
                <w:lang w:val="nl-NL"/>
              </w:rPr>
              <w:t>ervaring met het voorbereiden van herinrichtingsprojecten</w:t>
            </w:r>
          </w:p>
        </w:tc>
      </w:tr>
      <w:tr w:rsidR="00944165" w:rsidRPr="00690F2E" w14:paraId="4B197690" w14:textId="77777777" w:rsidTr="00061F43">
        <w:tc>
          <w:tcPr>
            <w:tcW w:w="500" w:type="dxa"/>
          </w:tcPr>
          <w:p w14:paraId="0BFAB25F"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2B99926C"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een voorlopig ontwerp op basis van een inrichtingsplan;</w:t>
            </w:r>
          </w:p>
        </w:tc>
        <w:tc>
          <w:tcPr>
            <w:tcW w:w="1150" w:type="dxa"/>
          </w:tcPr>
          <w:p w14:paraId="3D92FDA5"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4831D25A" w14:textId="77777777" w:rsidTr="00061F43">
        <w:tc>
          <w:tcPr>
            <w:tcW w:w="500" w:type="dxa"/>
          </w:tcPr>
          <w:p w14:paraId="2AE64110"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5E5AD8FA"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SSK-ramingen (VO en DO niveau);</w:t>
            </w:r>
          </w:p>
        </w:tc>
        <w:tc>
          <w:tcPr>
            <w:tcW w:w="1150" w:type="dxa"/>
          </w:tcPr>
          <w:p w14:paraId="5E42EAAD"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5DC47CFD" w14:textId="77777777" w:rsidTr="00061F43">
        <w:tc>
          <w:tcPr>
            <w:tcW w:w="500" w:type="dxa"/>
          </w:tcPr>
          <w:p w14:paraId="3A5FA8ED"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02E06AF6"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uitvragen, uitzetten en begeleiden van onderzoek van tenminste drie van de volgende vakgebieden; landmeetwerkzaamheden, proefsleuven, verkennend (water)bodemonderzoek, Flora en Faunatoets, Boom Effect Analyse als onderdeel van een project;</w:t>
            </w:r>
          </w:p>
        </w:tc>
        <w:tc>
          <w:tcPr>
            <w:tcW w:w="1150" w:type="dxa"/>
          </w:tcPr>
          <w:p w14:paraId="76741131"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2A7EC57C" w14:textId="77777777" w:rsidTr="00061F43">
        <w:tc>
          <w:tcPr>
            <w:tcW w:w="500" w:type="dxa"/>
          </w:tcPr>
          <w:p w14:paraId="55FBCDF3"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3818CD87"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het verlichtingsplan (incl. kabelberekeningen);</w:t>
            </w:r>
          </w:p>
        </w:tc>
        <w:tc>
          <w:tcPr>
            <w:tcW w:w="1150" w:type="dxa"/>
          </w:tcPr>
          <w:p w14:paraId="2A917D40"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333C4201" w14:textId="77777777" w:rsidTr="00061F43">
        <w:tc>
          <w:tcPr>
            <w:tcW w:w="500" w:type="dxa"/>
          </w:tcPr>
          <w:p w14:paraId="5C6AF997"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0EF60401"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het BLVC plan – ontwerpfase incl. gedetailleerde faseringstekeningen;</w:t>
            </w:r>
          </w:p>
        </w:tc>
        <w:tc>
          <w:tcPr>
            <w:tcW w:w="1150" w:type="dxa"/>
          </w:tcPr>
          <w:p w14:paraId="0F044E4B"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1F097A7D" w14:textId="77777777" w:rsidTr="00061F43">
        <w:tc>
          <w:tcPr>
            <w:tcW w:w="500" w:type="dxa"/>
          </w:tcPr>
          <w:p w14:paraId="29BCE107"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4E119A04"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aanvragen en coördineren van vergunningsaanvraag;</w:t>
            </w:r>
          </w:p>
        </w:tc>
        <w:tc>
          <w:tcPr>
            <w:tcW w:w="1150" w:type="dxa"/>
          </w:tcPr>
          <w:p w14:paraId="144E6871"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0113C983" w14:textId="77777777" w:rsidTr="00061F43">
        <w:tc>
          <w:tcPr>
            <w:tcW w:w="500" w:type="dxa"/>
          </w:tcPr>
          <w:p w14:paraId="49ACD32B"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7.</w:t>
            </w:r>
          </w:p>
        </w:tc>
        <w:tc>
          <w:tcPr>
            <w:tcW w:w="8148" w:type="dxa"/>
          </w:tcPr>
          <w:p w14:paraId="062DF696"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uitwerken gedetailleerde bestekstekeningen;</w:t>
            </w:r>
          </w:p>
        </w:tc>
        <w:tc>
          <w:tcPr>
            <w:tcW w:w="1150" w:type="dxa"/>
          </w:tcPr>
          <w:p w14:paraId="2C59836D"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0DCD8A5A" w14:textId="77777777" w:rsidTr="00061F43">
        <w:tc>
          <w:tcPr>
            <w:tcW w:w="500" w:type="dxa"/>
          </w:tcPr>
          <w:p w14:paraId="6F26630E" w14:textId="77777777" w:rsidR="00944165" w:rsidRPr="00A664F3" w:rsidRDefault="00944165" w:rsidP="00061F43">
            <w:pPr>
              <w:spacing w:line="280" w:lineRule="atLeast"/>
              <w:rPr>
                <w:rFonts w:cs="Arial"/>
                <w:bCs/>
                <w:kern w:val="32"/>
                <w:sz w:val="20"/>
                <w:szCs w:val="20"/>
                <w:lang w:val="nl-NL"/>
              </w:rPr>
            </w:pPr>
            <w:r w:rsidRPr="00A664F3">
              <w:rPr>
                <w:rFonts w:cs="Arial"/>
                <w:bCs/>
                <w:kern w:val="32"/>
                <w:sz w:val="20"/>
                <w:szCs w:val="20"/>
                <w:lang w:val="nl-NL"/>
              </w:rPr>
              <w:t>8.</w:t>
            </w:r>
          </w:p>
        </w:tc>
        <w:tc>
          <w:tcPr>
            <w:tcW w:w="8148" w:type="dxa"/>
          </w:tcPr>
          <w:p w14:paraId="2EB30055"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één RAW-bestek;</w:t>
            </w:r>
          </w:p>
        </w:tc>
        <w:tc>
          <w:tcPr>
            <w:tcW w:w="1150" w:type="dxa"/>
          </w:tcPr>
          <w:p w14:paraId="24207FA4" w14:textId="77777777" w:rsidR="00944165" w:rsidRPr="00690F2E" w:rsidRDefault="00944165" w:rsidP="00061F43">
            <w:pPr>
              <w:spacing w:line="280" w:lineRule="atLeast"/>
              <w:rPr>
                <w:rFonts w:cs="Arial"/>
                <w:bCs/>
                <w:i/>
                <w:kern w:val="32"/>
              </w:rPr>
            </w:pPr>
            <w:r w:rsidRPr="00690F2E">
              <w:rPr>
                <w:rFonts w:cs="Arial"/>
                <w:bCs/>
                <w:i/>
                <w:kern w:val="32"/>
                <w:sz w:val="20"/>
                <w:szCs w:val="20"/>
                <w:lang w:val="nl-NL"/>
              </w:rPr>
              <w:t>ja / nee</w:t>
            </w:r>
          </w:p>
        </w:tc>
      </w:tr>
      <w:tr w:rsidR="00944165" w:rsidRPr="00690F2E" w14:paraId="4C3E1E2A" w14:textId="77777777" w:rsidTr="00061F43">
        <w:tc>
          <w:tcPr>
            <w:tcW w:w="500" w:type="dxa"/>
          </w:tcPr>
          <w:p w14:paraId="21415505" w14:textId="77777777" w:rsidR="00944165" w:rsidRPr="00A664F3" w:rsidRDefault="00944165" w:rsidP="00061F43">
            <w:pPr>
              <w:spacing w:line="280" w:lineRule="atLeast"/>
              <w:rPr>
                <w:rFonts w:cs="Arial"/>
                <w:bCs/>
                <w:kern w:val="32"/>
                <w:sz w:val="20"/>
                <w:szCs w:val="20"/>
                <w:lang w:val="nl-NL"/>
              </w:rPr>
            </w:pPr>
            <w:r w:rsidRPr="00A664F3">
              <w:rPr>
                <w:rFonts w:cs="Arial"/>
                <w:bCs/>
                <w:kern w:val="32"/>
                <w:sz w:val="20"/>
                <w:szCs w:val="20"/>
                <w:lang w:val="nl-NL"/>
              </w:rPr>
              <w:t>9.</w:t>
            </w:r>
          </w:p>
        </w:tc>
        <w:tc>
          <w:tcPr>
            <w:tcW w:w="8148" w:type="dxa"/>
          </w:tcPr>
          <w:p w14:paraId="62676EBD"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de directiebegroting;</w:t>
            </w:r>
          </w:p>
        </w:tc>
        <w:tc>
          <w:tcPr>
            <w:tcW w:w="1150" w:type="dxa"/>
          </w:tcPr>
          <w:p w14:paraId="35104544" w14:textId="77777777" w:rsidR="00944165" w:rsidRPr="00690F2E" w:rsidRDefault="00944165" w:rsidP="00061F43">
            <w:pPr>
              <w:spacing w:line="280" w:lineRule="atLeast"/>
              <w:rPr>
                <w:rFonts w:cs="Arial"/>
                <w:bCs/>
                <w:i/>
                <w:kern w:val="32"/>
              </w:rPr>
            </w:pPr>
            <w:r w:rsidRPr="00690F2E">
              <w:rPr>
                <w:rFonts w:cs="Arial"/>
                <w:bCs/>
                <w:i/>
                <w:kern w:val="32"/>
                <w:sz w:val="20"/>
                <w:szCs w:val="20"/>
                <w:lang w:val="nl-NL"/>
              </w:rPr>
              <w:t>ja / nee</w:t>
            </w:r>
          </w:p>
        </w:tc>
      </w:tr>
      <w:tr w:rsidR="00944165" w:rsidRPr="00690F2E" w14:paraId="02FB2A19" w14:textId="77777777" w:rsidTr="00061F43">
        <w:tc>
          <w:tcPr>
            <w:tcW w:w="500" w:type="dxa"/>
          </w:tcPr>
          <w:p w14:paraId="061810A5" w14:textId="77777777" w:rsidR="00944165" w:rsidRPr="00A664F3" w:rsidRDefault="00944165" w:rsidP="00061F43">
            <w:pPr>
              <w:spacing w:line="280" w:lineRule="atLeast"/>
              <w:rPr>
                <w:rFonts w:cs="Arial"/>
                <w:bCs/>
                <w:kern w:val="32"/>
                <w:sz w:val="20"/>
                <w:szCs w:val="20"/>
                <w:lang w:val="nl-NL"/>
              </w:rPr>
            </w:pPr>
            <w:r w:rsidRPr="00A664F3">
              <w:rPr>
                <w:rFonts w:cs="Arial"/>
                <w:bCs/>
                <w:kern w:val="32"/>
                <w:sz w:val="20"/>
                <w:szCs w:val="20"/>
                <w:lang w:val="nl-NL"/>
              </w:rPr>
              <w:t>10.</w:t>
            </w:r>
          </w:p>
        </w:tc>
        <w:tc>
          <w:tcPr>
            <w:tcW w:w="8148" w:type="dxa"/>
          </w:tcPr>
          <w:p w14:paraId="6443462F"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verzorgen en begeleiden van het aanbestedingstraject via TenderNed.</w:t>
            </w:r>
          </w:p>
        </w:tc>
        <w:tc>
          <w:tcPr>
            <w:tcW w:w="1150" w:type="dxa"/>
          </w:tcPr>
          <w:p w14:paraId="03E8546A" w14:textId="77777777" w:rsidR="00944165" w:rsidRPr="00690F2E" w:rsidRDefault="00944165" w:rsidP="00061F43">
            <w:pPr>
              <w:spacing w:line="280" w:lineRule="atLeast"/>
              <w:rPr>
                <w:rFonts w:cs="Arial"/>
                <w:bCs/>
                <w:i/>
                <w:kern w:val="32"/>
              </w:rPr>
            </w:pPr>
            <w:r w:rsidRPr="00690F2E">
              <w:rPr>
                <w:rFonts w:cs="Arial"/>
                <w:bCs/>
                <w:i/>
                <w:kern w:val="32"/>
                <w:sz w:val="20"/>
                <w:szCs w:val="20"/>
                <w:lang w:val="nl-NL"/>
              </w:rPr>
              <w:t>ja / nee</w:t>
            </w:r>
          </w:p>
        </w:tc>
      </w:tr>
      <w:tr w:rsidR="00944165" w:rsidRPr="00690F2E" w14:paraId="0FE59B69" w14:textId="77777777" w:rsidTr="00061F43">
        <w:tc>
          <w:tcPr>
            <w:tcW w:w="500" w:type="dxa"/>
          </w:tcPr>
          <w:p w14:paraId="788AAE69" w14:textId="77777777" w:rsidR="00944165" w:rsidRPr="00690F2E" w:rsidRDefault="00944165" w:rsidP="00061F43">
            <w:pPr>
              <w:spacing w:line="280" w:lineRule="atLeast"/>
              <w:rPr>
                <w:rFonts w:cs="Arial"/>
                <w:bCs/>
                <w:kern w:val="32"/>
                <w:sz w:val="20"/>
                <w:szCs w:val="20"/>
                <w:lang w:val="nl-NL"/>
              </w:rPr>
            </w:pPr>
          </w:p>
        </w:tc>
        <w:tc>
          <w:tcPr>
            <w:tcW w:w="8148" w:type="dxa"/>
          </w:tcPr>
          <w:p w14:paraId="7B51EE3A" w14:textId="77777777" w:rsidR="00944165" w:rsidRPr="00690F2E" w:rsidRDefault="00944165" w:rsidP="00061F43">
            <w:pPr>
              <w:spacing w:line="280" w:lineRule="atLeast"/>
              <w:contextualSpacing/>
              <w:jc w:val="both"/>
              <w:rPr>
                <w:rFonts w:ascii="Trebuchet MS" w:hAnsi="Trebuchet MS"/>
                <w:sz w:val="20"/>
                <w:szCs w:val="20"/>
                <w:lang w:val="nl-NL"/>
              </w:rPr>
            </w:pPr>
          </w:p>
          <w:p w14:paraId="112D1033" w14:textId="77777777" w:rsidR="00944165" w:rsidRPr="00690F2E" w:rsidRDefault="00944165" w:rsidP="00061F43">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08D32203" w14:textId="77777777" w:rsidR="00944165" w:rsidRPr="00690F2E" w:rsidRDefault="00944165" w:rsidP="00061F43">
            <w:pPr>
              <w:spacing w:line="280" w:lineRule="atLeast"/>
              <w:contextualSpacing/>
              <w:jc w:val="both"/>
              <w:rPr>
                <w:rFonts w:ascii="Trebuchet MS" w:hAnsi="Trebuchet MS"/>
                <w:sz w:val="20"/>
                <w:szCs w:val="20"/>
                <w:lang w:val="nl-NL"/>
              </w:rPr>
            </w:pPr>
          </w:p>
        </w:tc>
        <w:tc>
          <w:tcPr>
            <w:tcW w:w="1150" w:type="dxa"/>
          </w:tcPr>
          <w:p w14:paraId="26CC8A62" w14:textId="77777777" w:rsidR="00944165" w:rsidRPr="00690F2E" w:rsidRDefault="00944165" w:rsidP="00061F43">
            <w:pPr>
              <w:spacing w:line="280" w:lineRule="atLeast"/>
              <w:rPr>
                <w:rFonts w:cs="Arial"/>
                <w:bCs/>
                <w:i/>
                <w:kern w:val="32"/>
                <w:sz w:val="20"/>
                <w:szCs w:val="20"/>
                <w:lang w:val="nl-NL"/>
              </w:rPr>
            </w:pPr>
          </w:p>
        </w:tc>
      </w:tr>
    </w:tbl>
    <w:p w14:paraId="7687BB65" w14:textId="77777777" w:rsidR="00944165" w:rsidRPr="00690F2E" w:rsidRDefault="00944165" w:rsidP="00944165">
      <w:pPr>
        <w:spacing w:line="280" w:lineRule="atLeast"/>
        <w:ind w:left="1133"/>
        <w:contextualSpacing/>
        <w:jc w:val="both"/>
        <w:rPr>
          <w:rFonts w:ascii="Trebuchet MS" w:hAnsi="Trebuchet MS"/>
        </w:rPr>
      </w:pPr>
    </w:p>
    <w:p w14:paraId="502D10FE" w14:textId="77777777" w:rsidR="00944165" w:rsidRDefault="00944165" w:rsidP="00944165">
      <w:pPr>
        <w:spacing w:line="280" w:lineRule="atLeast"/>
        <w:contextualSpacing/>
        <w:jc w:val="both"/>
        <w:rPr>
          <w:rFonts w:ascii="Trebuchet MS" w:hAnsi="Trebuchet MS"/>
        </w:rPr>
      </w:pPr>
    </w:p>
    <w:p w14:paraId="6BF1D17D" w14:textId="77777777" w:rsidR="00944165" w:rsidRDefault="00944165" w:rsidP="00944165">
      <w:pPr>
        <w:spacing w:line="280" w:lineRule="atLeast"/>
        <w:contextualSpacing/>
        <w:jc w:val="both"/>
        <w:rPr>
          <w:rFonts w:ascii="Trebuchet MS" w:hAnsi="Trebuchet MS"/>
        </w:rPr>
      </w:pPr>
    </w:p>
    <w:p w14:paraId="36FE93DC" w14:textId="77777777" w:rsidR="00944165" w:rsidRDefault="00944165" w:rsidP="00944165">
      <w:pPr>
        <w:spacing w:line="280" w:lineRule="atLeast"/>
        <w:contextualSpacing/>
        <w:jc w:val="both"/>
        <w:rPr>
          <w:rFonts w:ascii="Trebuchet MS" w:hAnsi="Trebuchet MS"/>
        </w:rPr>
      </w:pPr>
    </w:p>
    <w:p w14:paraId="5F7B24AE" w14:textId="77777777" w:rsidR="00944165" w:rsidRDefault="00944165" w:rsidP="00944165">
      <w:pPr>
        <w:spacing w:line="280" w:lineRule="atLeast"/>
        <w:contextualSpacing/>
        <w:jc w:val="both"/>
        <w:rPr>
          <w:rFonts w:ascii="Trebuchet MS" w:hAnsi="Trebuchet MS"/>
        </w:rPr>
      </w:pPr>
    </w:p>
    <w:p w14:paraId="123B052D" w14:textId="77777777" w:rsidR="00944165" w:rsidRDefault="00944165" w:rsidP="00944165">
      <w:pPr>
        <w:spacing w:line="280" w:lineRule="atLeast"/>
        <w:contextualSpacing/>
        <w:jc w:val="both"/>
        <w:rPr>
          <w:rFonts w:ascii="Trebuchet MS" w:hAnsi="Trebuchet MS"/>
        </w:rPr>
      </w:pPr>
    </w:p>
    <w:p w14:paraId="7D423A47" w14:textId="77777777" w:rsidR="00944165" w:rsidRPr="00690F2E" w:rsidRDefault="00944165" w:rsidP="00944165">
      <w:pPr>
        <w:spacing w:line="280" w:lineRule="atLeast"/>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944165" w:rsidRPr="00690F2E" w14:paraId="7942A401" w14:textId="77777777" w:rsidTr="00061F43">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70C2B911" w14:textId="77777777" w:rsidR="00944165" w:rsidRPr="00690F2E" w:rsidRDefault="00944165" w:rsidP="00061F43">
            <w:pPr>
              <w:spacing w:line="280" w:lineRule="atLeast"/>
              <w:rPr>
                <w:rFonts w:cs="Times New Roman"/>
                <w:sz w:val="20"/>
                <w:szCs w:val="20"/>
                <w:lang w:val="nl-NL"/>
              </w:rPr>
            </w:pPr>
            <w:r w:rsidRPr="00690F2E">
              <w:rPr>
                <w:sz w:val="20"/>
                <w:szCs w:val="20"/>
                <w:lang w:val="nl-NL"/>
              </w:rPr>
              <w:lastRenderedPageBreak/>
              <w:t xml:space="preserve">Kerncompetentie 3 - </w:t>
            </w:r>
            <w:r w:rsidRPr="00390850">
              <w:rPr>
                <w:sz w:val="20"/>
                <w:szCs w:val="20"/>
                <w:lang w:val="nl-NL"/>
              </w:rPr>
              <w:t>ervaring met het voorbereiden van rioleringsprojecten</w:t>
            </w:r>
          </w:p>
        </w:tc>
      </w:tr>
      <w:tr w:rsidR="00944165" w:rsidRPr="00690F2E" w14:paraId="3B8B2756" w14:textId="77777777" w:rsidTr="00061F43">
        <w:tc>
          <w:tcPr>
            <w:tcW w:w="500" w:type="dxa"/>
          </w:tcPr>
          <w:p w14:paraId="0C9AAAAF" w14:textId="77777777" w:rsidR="00944165" w:rsidRPr="00690F2E" w:rsidRDefault="00944165" w:rsidP="00061F43">
            <w:pPr>
              <w:spacing w:line="280" w:lineRule="atLeast"/>
              <w:rPr>
                <w:rFonts w:cs="Arial"/>
                <w:bCs/>
                <w:kern w:val="32"/>
                <w:lang w:val="nl-NL"/>
              </w:rPr>
            </w:pPr>
            <w:r w:rsidRPr="00690F2E">
              <w:rPr>
                <w:rFonts w:cs="Arial"/>
                <w:bCs/>
                <w:kern w:val="32"/>
                <w:sz w:val="20"/>
                <w:szCs w:val="20"/>
                <w:lang w:val="nl-NL"/>
              </w:rPr>
              <w:t>1.</w:t>
            </w:r>
          </w:p>
        </w:tc>
        <w:tc>
          <w:tcPr>
            <w:tcW w:w="8148" w:type="dxa"/>
          </w:tcPr>
          <w:p w14:paraId="2492B9D7"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een voorlopig ontwerp voor de ondergrondse inrichting;</w:t>
            </w:r>
          </w:p>
        </w:tc>
        <w:tc>
          <w:tcPr>
            <w:tcW w:w="1150" w:type="dxa"/>
          </w:tcPr>
          <w:p w14:paraId="2BF044C6" w14:textId="77777777" w:rsidR="00944165" w:rsidRPr="00690F2E" w:rsidRDefault="00944165" w:rsidP="00061F43">
            <w:pPr>
              <w:spacing w:line="280" w:lineRule="atLeast"/>
              <w:rPr>
                <w:rFonts w:cs="Arial"/>
                <w:bCs/>
                <w:i/>
                <w:kern w:val="32"/>
                <w:lang w:val="nl-NL"/>
              </w:rPr>
            </w:pPr>
            <w:r w:rsidRPr="00690F2E">
              <w:rPr>
                <w:rFonts w:cs="Arial"/>
                <w:bCs/>
                <w:i/>
                <w:kern w:val="32"/>
                <w:sz w:val="20"/>
                <w:szCs w:val="20"/>
                <w:lang w:val="nl-NL"/>
              </w:rPr>
              <w:t>ja / nee</w:t>
            </w:r>
          </w:p>
        </w:tc>
      </w:tr>
      <w:tr w:rsidR="00944165" w:rsidRPr="00690F2E" w14:paraId="75CDC6C1" w14:textId="77777777" w:rsidTr="00061F43">
        <w:tc>
          <w:tcPr>
            <w:tcW w:w="500" w:type="dxa"/>
          </w:tcPr>
          <w:p w14:paraId="6470EC0D" w14:textId="77777777" w:rsidR="00944165" w:rsidRPr="00690F2E" w:rsidRDefault="00944165" w:rsidP="00061F43">
            <w:pPr>
              <w:spacing w:line="280" w:lineRule="atLeast"/>
              <w:rPr>
                <w:rFonts w:cs="Arial"/>
                <w:bCs/>
                <w:kern w:val="32"/>
                <w:lang w:val="nl-NL"/>
              </w:rPr>
            </w:pPr>
            <w:r w:rsidRPr="00690F2E">
              <w:rPr>
                <w:rFonts w:cs="Arial"/>
                <w:bCs/>
                <w:kern w:val="32"/>
                <w:sz w:val="20"/>
                <w:szCs w:val="20"/>
                <w:lang w:val="nl-NL"/>
              </w:rPr>
              <w:t>2.</w:t>
            </w:r>
          </w:p>
        </w:tc>
        <w:tc>
          <w:tcPr>
            <w:tcW w:w="8148" w:type="dxa"/>
          </w:tcPr>
          <w:p w14:paraId="5B1C9872"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een knelpuntenanalyse conform CROW 500;</w:t>
            </w:r>
          </w:p>
        </w:tc>
        <w:tc>
          <w:tcPr>
            <w:tcW w:w="1150" w:type="dxa"/>
          </w:tcPr>
          <w:p w14:paraId="73113291" w14:textId="77777777" w:rsidR="00944165" w:rsidRPr="00690F2E" w:rsidRDefault="00944165" w:rsidP="00061F43">
            <w:pPr>
              <w:spacing w:line="280" w:lineRule="atLeast"/>
              <w:rPr>
                <w:rFonts w:cs="Arial"/>
                <w:bCs/>
                <w:i/>
                <w:kern w:val="32"/>
                <w:lang w:val="nl-NL"/>
              </w:rPr>
            </w:pPr>
            <w:r w:rsidRPr="00690F2E">
              <w:rPr>
                <w:rFonts w:cs="Arial"/>
                <w:bCs/>
                <w:i/>
                <w:kern w:val="32"/>
                <w:sz w:val="20"/>
                <w:szCs w:val="20"/>
                <w:lang w:val="nl-NL"/>
              </w:rPr>
              <w:t>ja / nee</w:t>
            </w:r>
          </w:p>
        </w:tc>
      </w:tr>
      <w:tr w:rsidR="00944165" w:rsidRPr="00690F2E" w14:paraId="52261904" w14:textId="77777777" w:rsidTr="00061F43">
        <w:tc>
          <w:tcPr>
            <w:tcW w:w="500" w:type="dxa"/>
          </w:tcPr>
          <w:p w14:paraId="724ED179"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54C6F66F"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uitvragen, uitzetten en begeleiden van proefsleuven als onderdeel van een project;</w:t>
            </w:r>
          </w:p>
        </w:tc>
        <w:tc>
          <w:tcPr>
            <w:tcW w:w="1150" w:type="dxa"/>
          </w:tcPr>
          <w:p w14:paraId="6FE8D451"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5B88632F" w14:textId="77777777" w:rsidTr="00061F43">
        <w:tc>
          <w:tcPr>
            <w:tcW w:w="500" w:type="dxa"/>
          </w:tcPr>
          <w:p w14:paraId="1A9A9662"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3787DE9B"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houden van overleggen met de kabels en leidingeneigenaren;</w:t>
            </w:r>
          </w:p>
        </w:tc>
        <w:tc>
          <w:tcPr>
            <w:tcW w:w="1150" w:type="dxa"/>
          </w:tcPr>
          <w:p w14:paraId="7273B234"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00AF7E1B" w14:textId="77777777" w:rsidTr="00061F43">
        <w:tc>
          <w:tcPr>
            <w:tcW w:w="500" w:type="dxa"/>
          </w:tcPr>
          <w:p w14:paraId="1A51EA4D" w14:textId="77777777" w:rsidR="00944165" w:rsidRPr="00690F2E" w:rsidRDefault="00944165" w:rsidP="00061F43">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539658D9" w14:textId="77777777" w:rsidR="00944165" w:rsidRPr="00A664F3" w:rsidRDefault="00755363" w:rsidP="00061F43">
            <w:pPr>
              <w:spacing w:line="280" w:lineRule="atLeast"/>
              <w:contextualSpacing/>
              <w:jc w:val="both"/>
              <w:rPr>
                <w:rFonts w:ascii="Trebuchet MS" w:hAnsi="Trebuchet MS"/>
                <w:sz w:val="20"/>
                <w:szCs w:val="20"/>
                <w:lang w:val="nl-NL"/>
              </w:rPr>
            </w:pPr>
            <w:r w:rsidRPr="00755363">
              <w:rPr>
                <w:rFonts w:ascii="Trebuchet MS" w:hAnsi="Trebuchet MS"/>
                <w:sz w:val="20"/>
                <w:szCs w:val="20"/>
                <w:lang w:val="nl-NL"/>
              </w:rPr>
              <w:t>Het opstellen van uitvragen, uitzetten en begeleiden van bemalingsadvies als onderdeel van een project of het in eigenbeheer opgestelde bemalingsadvies;</w:t>
            </w:r>
          </w:p>
        </w:tc>
        <w:tc>
          <w:tcPr>
            <w:tcW w:w="1150" w:type="dxa"/>
          </w:tcPr>
          <w:p w14:paraId="49DB649C"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01FDEB0E" w14:textId="77777777" w:rsidTr="00061F43">
        <w:tc>
          <w:tcPr>
            <w:tcW w:w="500" w:type="dxa"/>
          </w:tcPr>
          <w:p w14:paraId="67858595" w14:textId="77777777" w:rsidR="00944165" w:rsidRPr="00690F2E" w:rsidRDefault="00755363" w:rsidP="00061F43">
            <w:pPr>
              <w:spacing w:line="280" w:lineRule="atLeast"/>
              <w:rPr>
                <w:rFonts w:cs="Arial"/>
                <w:bCs/>
                <w:kern w:val="32"/>
                <w:sz w:val="20"/>
                <w:szCs w:val="20"/>
                <w:lang w:val="nl-NL"/>
              </w:rPr>
            </w:pPr>
            <w:r>
              <w:rPr>
                <w:rFonts w:cs="Arial"/>
                <w:bCs/>
                <w:kern w:val="32"/>
                <w:sz w:val="20"/>
                <w:szCs w:val="20"/>
                <w:lang w:val="nl-NL"/>
              </w:rPr>
              <w:t>6</w:t>
            </w:r>
            <w:r w:rsidR="00944165" w:rsidRPr="00690F2E">
              <w:rPr>
                <w:rFonts w:cs="Arial"/>
                <w:bCs/>
                <w:kern w:val="32"/>
                <w:sz w:val="20"/>
                <w:szCs w:val="20"/>
                <w:lang w:val="nl-NL"/>
              </w:rPr>
              <w:t>.</w:t>
            </w:r>
          </w:p>
        </w:tc>
        <w:tc>
          <w:tcPr>
            <w:tcW w:w="8148" w:type="dxa"/>
          </w:tcPr>
          <w:p w14:paraId="086292AE"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één RAW-bestek;</w:t>
            </w:r>
          </w:p>
        </w:tc>
        <w:tc>
          <w:tcPr>
            <w:tcW w:w="1150" w:type="dxa"/>
          </w:tcPr>
          <w:p w14:paraId="48A1CB37"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56547022" w14:textId="77777777" w:rsidTr="00061F43">
        <w:tc>
          <w:tcPr>
            <w:tcW w:w="500" w:type="dxa"/>
          </w:tcPr>
          <w:p w14:paraId="052F250C" w14:textId="77777777" w:rsidR="00944165" w:rsidRPr="00690F2E" w:rsidRDefault="00755363" w:rsidP="00061F43">
            <w:pPr>
              <w:spacing w:line="280" w:lineRule="atLeast"/>
              <w:rPr>
                <w:rFonts w:cs="Arial"/>
                <w:bCs/>
                <w:kern w:val="32"/>
                <w:sz w:val="20"/>
                <w:szCs w:val="20"/>
                <w:lang w:val="nl-NL"/>
              </w:rPr>
            </w:pPr>
            <w:r>
              <w:rPr>
                <w:rFonts w:cs="Arial"/>
                <w:bCs/>
                <w:kern w:val="32"/>
                <w:sz w:val="20"/>
                <w:szCs w:val="20"/>
                <w:lang w:val="nl-NL"/>
              </w:rPr>
              <w:t>7</w:t>
            </w:r>
            <w:r w:rsidR="00944165" w:rsidRPr="00690F2E">
              <w:rPr>
                <w:rFonts w:cs="Arial"/>
                <w:bCs/>
                <w:kern w:val="32"/>
                <w:sz w:val="20"/>
                <w:szCs w:val="20"/>
                <w:lang w:val="nl-NL"/>
              </w:rPr>
              <w:t>.</w:t>
            </w:r>
          </w:p>
        </w:tc>
        <w:tc>
          <w:tcPr>
            <w:tcW w:w="8148" w:type="dxa"/>
          </w:tcPr>
          <w:p w14:paraId="7CACF03C"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opstellen van de directiebegroting;</w:t>
            </w:r>
          </w:p>
        </w:tc>
        <w:tc>
          <w:tcPr>
            <w:tcW w:w="1150" w:type="dxa"/>
          </w:tcPr>
          <w:p w14:paraId="11892B72"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38A674D1" w14:textId="77777777" w:rsidTr="00061F43">
        <w:tc>
          <w:tcPr>
            <w:tcW w:w="500" w:type="dxa"/>
          </w:tcPr>
          <w:p w14:paraId="005E9947" w14:textId="77777777" w:rsidR="00944165" w:rsidRPr="00690F2E" w:rsidRDefault="00755363" w:rsidP="00061F43">
            <w:pPr>
              <w:spacing w:line="280" w:lineRule="atLeast"/>
              <w:rPr>
                <w:rFonts w:cs="Arial"/>
                <w:bCs/>
                <w:kern w:val="32"/>
              </w:rPr>
            </w:pPr>
            <w:r>
              <w:rPr>
                <w:rFonts w:cs="Arial"/>
                <w:bCs/>
                <w:kern w:val="32"/>
                <w:sz w:val="20"/>
                <w:szCs w:val="20"/>
                <w:lang w:val="nl-NL"/>
              </w:rPr>
              <w:t>8</w:t>
            </w:r>
            <w:r w:rsidR="00944165" w:rsidRPr="00A664F3">
              <w:rPr>
                <w:rFonts w:cs="Arial"/>
                <w:bCs/>
                <w:kern w:val="32"/>
                <w:sz w:val="20"/>
                <w:szCs w:val="20"/>
                <w:lang w:val="nl-NL"/>
              </w:rPr>
              <w:t>.</w:t>
            </w:r>
          </w:p>
        </w:tc>
        <w:tc>
          <w:tcPr>
            <w:tcW w:w="8148" w:type="dxa"/>
          </w:tcPr>
          <w:p w14:paraId="482AF2DD" w14:textId="77777777" w:rsidR="00944165" w:rsidRPr="00A664F3" w:rsidRDefault="00944165" w:rsidP="00061F43">
            <w:pPr>
              <w:spacing w:line="280" w:lineRule="atLeast"/>
              <w:contextualSpacing/>
              <w:jc w:val="both"/>
              <w:rPr>
                <w:rFonts w:ascii="Trebuchet MS" w:hAnsi="Trebuchet MS"/>
                <w:sz w:val="20"/>
                <w:szCs w:val="20"/>
                <w:lang w:val="nl-NL"/>
              </w:rPr>
            </w:pPr>
            <w:r w:rsidRPr="00A664F3">
              <w:rPr>
                <w:rFonts w:ascii="Trebuchet MS" w:hAnsi="Trebuchet MS"/>
                <w:sz w:val="20"/>
                <w:szCs w:val="20"/>
                <w:lang w:val="nl-NL"/>
              </w:rPr>
              <w:t>Het verzorgen en begeleiden van het aanbestedingstraject via TenderNed.</w:t>
            </w:r>
          </w:p>
        </w:tc>
        <w:tc>
          <w:tcPr>
            <w:tcW w:w="1150" w:type="dxa"/>
          </w:tcPr>
          <w:p w14:paraId="32B3D95C" w14:textId="77777777" w:rsidR="00944165" w:rsidRPr="00690F2E" w:rsidRDefault="00944165" w:rsidP="00061F43">
            <w:pPr>
              <w:spacing w:line="280" w:lineRule="atLeast"/>
              <w:rPr>
                <w:rFonts w:cs="Arial"/>
                <w:bCs/>
                <w:i/>
                <w:kern w:val="32"/>
                <w:sz w:val="20"/>
                <w:szCs w:val="20"/>
                <w:lang w:val="nl-NL"/>
              </w:rPr>
            </w:pPr>
            <w:r w:rsidRPr="00690F2E">
              <w:rPr>
                <w:rFonts w:cs="Arial"/>
                <w:bCs/>
                <w:i/>
                <w:kern w:val="32"/>
                <w:sz w:val="20"/>
                <w:szCs w:val="20"/>
                <w:lang w:val="nl-NL"/>
              </w:rPr>
              <w:t>ja / nee</w:t>
            </w:r>
          </w:p>
        </w:tc>
      </w:tr>
      <w:tr w:rsidR="00944165" w:rsidRPr="00690F2E" w14:paraId="136C8378" w14:textId="77777777" w:rsidTr="00061F43">
        <w:tc>
          <w:tcPr>
            <w:tcW w:w="500" w:type="dxa"/>
          </w:tcPr>
          <w:p w14:paraId="64DC39F5" w14:textId="77777777" w:rsidR="00944165" w:rsidRPr="00690F2E" w:rsidRDefault="00944165" w:rsidP="00061F43">
            <w:pPr>
              <w:spacing w:line="280" w:lineRule="atLeast"/>
              <w:rPr>
                <w:rFonts w:cs="Arial"/>
                <w:bCs/>
                <w:kern w:val="32"/>
                <w:sz w:val="20"/>
                <w:szCs w:val="20"/>
                <w:lang w:val="nl-NL"/>
              </w:rPr>
            </w:pPr>
          </w:p>
        </w:tc>
        <w:tc>
          <w:tcPr>
            <w:tcW w:w="8148" w:type="dxa"/>
          </w:tcPr>
          <w:p w14:paraId="6FA86982" w14:textId="77777777" w:rsidR="00944165" w:rsidRPr="00690F2E" w:rsidRDefault="00944165" w:rsidP="00061F43">
            <w:pPr>
              <w:spacing w:line="280" w:lineRule="atLeast"/>
              <w:contextualSpacing/>
              <w:jc w:val="both"/>
              <w:rPr>
                <w:rFonts w:ascii="Trebuchet MS" w:hAnsi="Trebuchet MS"/>
                <w:sz w:val="20"/>
                <w:szCs w:val="20"/>
                <w:lang w:val="nl-NL"/>
              </w:rPr>
            </w:pPr>
          </w:p>
          <w:p w14:paraId="2AE48395" w14:textId="77777777" w:rsidR="00944165" w:rsidRPr="00690F2E" w:rsidRDefault="00944165" w:rsidP="00061F43">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1B98BF93" w14:textId="77777777" w:rsidR="00944165" w:rsidRPr="00690F2E" w:rsidRDefault="00944165" w:rsidP="00061F43">
            <w:pPr>
              <w:spacing w:line="280" w:lineRule="atLeast"/>
              <w:contextualSpacing/>
              <w:jc w:val="both"/>
              <w:rPr>
                <w:rFonts w:ascii="Trebuchet MS" w:hAnsi="Trebuchet MS"/>
                <w:sz w:val="20"/>
                <w:szCs w:val="20"/>
                <w:lang w:val="nl-NL"/>
              </w:rPr>
            </w:pPr>
          </w:p>
        </w:tc>
        <w:tc>
          <w:tcPr>
            <w:tcW w:w="1150" w:type="dxa"/>
          </w:tcPr>
          <w:p w14:paraId="4DFA3914" w14:textId="77777777" w:rsidR="00944165" w:rsidRPr="00690F2E" w:rsidRDefault="00944165" w:rsidP="00061F43">
            <w:pPr>
              <w:spacing w:line="280" w:lineRule="atLeast"/>
              <w:rPr>
                <w:rFonts w:cs="Arial"/>
                <w:bCs/>
                <w:i/>
                <w:kern w:val="32"/>
                <w:sz w:val="20"/>
                <w:szCs w:val="20"/>
                <w:lang w:val="nl-NL"/>
              </w:rPr>
            </w:pPr>
          </w:p>
        </w:tc>
      </w:tr>
    </w:tbl>
    <w:p w14:paraId="44FC45D8" w14:textId="77777777" w:rsidR="000055A7" w:rsidRDefault="000055A7" w:rsidP="00291F81">
      <w:pPr>
        <w:spacing w:line="280" w:lineRule="atLeast"/>
        <w:rPr>
          <w:rFonts w:cs="Arial"/>
          <w:bCs/>
          <w:i/>
          <w:color w:val="00B0F0"/>
          <w:kern w:val="32"/>
        </w:rPr>
      </w:pPr>
    </w:p>
    <w:p w14:paraId="1D10529A" w14:textId="77777777" w:rsidR="00944165" w:rsidRDefault="00944165" w:rsidP="00291F81">
      <w:pPr>
        <w:spacing w:line="280" w:lineRule="atLeast"/>
        <w:rPr>
          <w:rFonts w:cs="Arial"/>
          <w:bCs/>
          <w:i/>
          <w:color w:val="00B0F0"/>
          <w:kern w:val="32"/>
        </w:rPr>
      </w:pPr>
    </w:p>
    <w:p w14:paraId="163D9D56" w14:textId="77777777" w:rsidR="00944165" w:rsidRDefault="00944165">
      <w:pPr>
        <w:spacing w:line="240" w:lineRule="auto"/>
        <w:rPr>
          <w:rFonts w:eastAsia="Calibri"/>
          <w:b/>
          <w:bCs/>
          <w:sz w:val="28"/>
          <w:szCs w:val="22"/>
          <w:lang w:eastAsia="en-US"/>
        </w:rPr>
      </w:pPr>
      <w:bookmarkStart w:id="14" w:name="_Toc172539791"/>
      <w:r>
        <w:br w:type="page"/>
      </w:r>
    </w:p>
    <w:p w14:paraId="54C9B958" w14:textId="77777777" w:rsidR="00944165" w:rsidRPr="00291F81" w:rsidRDefault="00944165" w:rsidP="00944165">
      <w:pPr>
        <w:pStyle w:val="1-Kop1MemoCorversenBS"/>
        <w:numPr>
          <w:ilvl w:val="0"/>
          <w:numId w:val="0"/>
        </w:numPr>
        <w:ind w:left="425" w:hanging="425"/>
      </w:pPr>
      <w:bookmarkStart w:id="15" w:name="_Toc197512367"/>
      <w:r w:rsidRPr="00373EBB">
        <w:lastRenderedPageBreak/>
        <w:t>Bijlage VII Grove opsomming werkzaamheden</w:t>
      </w:r>
      <w:bookmarkEnd w:id="14"/>
      <w:bookmarkEnd w:id="15"/>
      <w:r w:rsidRPr="00291F81">
        <w:t xml:space="preserve"> </w:t>
      </w:r>
    </w:p>
    <w:p w14:paraId="20C5F817" w14:textId="77777777" w:rsidR="0059220D" w:rsidRPr="00EF7055" w:rsidRDefault="0059220D" w:rsidP="0059220D">
      <w:pPr>
        <w:spacing w:line="280" w:lineRule="atLeast"/>
        <w:rPr>
          <w:rFonts w:cs="Arial"/>
          <w:bCs/>
          <w:i/>
          <w:kern w:val="32"/>
        </w:rPr>
      </w:pPr>
      <w:r w:rsidRPr="00EF7055">
        <w:rPr>
          <w:rFonts w:cs="Arial"/>
          <w:bCs/>
          <w:i/>
          <w:kern w:val="32"/>
        </w:rPr>
        <w:t>Voorbereiding</w:t>
      </w:r>
      <w:r w:rsidRPr="00EF7055">
        <w:rPr>
          <w:rFonts w:cs="Arial"/>
          <w:bCs/>
          <w:i/>
          <w:kern w:val="32"/>
        </w:rPr>
        <w:tab/>
      </w:r>
    </w:p>
    <w:p w14:paraId="65CB568E"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Startoverleg</w:t>
      </w:r>
      <w:r w:rsidRPr="00EF7055">
        <w:rPr>
          <w:rFonts w:cs="Arial"/>
          <w:bCs/>
          <w:i/>
          <w:kern w:val="32"/>
        </w:rPr>
        <w:tab/>
      </w:r>
    </w:p>
    <w:p w14:paraId="44C47B60"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Rondgang met de opdrachtgever</w:t>
      </w:r>
      <w:r w:rsidRPr="00EF7055">
        <w:rPr>
          <w:rFonts w:cs="Arial"/>
          <w:bCs/>
          <w:i/>
          <w:kern w:val="32"/>
        </w:rPr>
        <w:tab/>
      </w:r>
    </w:p>
    <w:p w14:paraId="40BDDA08"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Project Start-Up</w:t>
      </w:r>
      <w:r w:rsidRPr="00EF7055">
        <w:rPr>
          <w:rFonts w:cs="Arial"/>
          <w:bCs/>
          <w:i/>
          <w:kern w:val="32"/>
        </w:rPr>
        <w:tab/>
      </w:r>
    </w:p>
    <w:p w14:paraId="4E623BAC"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Uitvoeren terreininventarisatie + bestaande situatie tekening</w:t>
      </w:r>
      <w:r w:rsidRPr="00EF7055">
        <w:rPr>
          <w:rFonts w:cs="Arial"/>
          <w:bCs/>
          <w:i/>
          <w:kern w:val="32"/>
        </w:rPr>
        <w:tab/>
      </w:r>
    </w:p>
    <w:p w14:paraId="29981C5D"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kaartje totaaloverzicht incl. bladindeling</w:t>
      </w:r>
      <w:r w:rsidRPr="00EF7055">
        <w:rPr>
          <w:rFonts w:cs="Arial"/>
          <w:bCs/>
          <w:i/>
          <w:kern w:val="32"/>
        </w:rPr>
        <w:tab/>
      </w:r>
    </w:p>
    <w:p w14:paraId="4B84DE52"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visie groen, water en spelen</w:t>
      </w:r>
      <w:r w:rsidRPr="00EF7055">
        <w:rPr>
          <w:rFonts w:cs="Arial"/>
          <w:bCs/>
          <w:i/>
          <w:kern w:val="32"/>
        </w:rPr>
        <w:tab/>
      </w:r>
    </w:p>
    <w:p w14:paraId="4351D504"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duurzaamheidssessie</w:t>
      </w:r>
      <w:r w:rsidRPr="00EF7055">
        <w:rPr>
          <w:rFonts w:cs="Arial"/>
          <w:bCs/>
          <w:i/>
          <w:kern w:val="32"/>
        </w:rPr>
        <w:tab/>
      </w:r>
    </w:p>
    <w:p w14:paraId="3565E381"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multicriteria-analyse maatregelen klimaatadaptatie</w:t>
      </w:r>
      <w:r w:rsidRPr="00EF7055">
        <w:rPr>
          <w:rFonts w:cs="Arial"/>
          <w:bCs/>
          <w:i/>
          <w:kern w:val="32"/>
        </w:rPr>
        <w:tab/>
      </w:r>
    </w:p>
    <w:p w14:paraId="20D598AB"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risicoanalyse en houden risicosessie</w:t>
      </w:r>
      <w:r w:rsidRPr="00EF7055">
        <w:rPr>
          <w:rFonts w:cs="Arial"/>
          <w:bCs/>
          <w:i/>
          <w:kern w:val="32"/>
        </w:rPr>
        <w:tab/>
      </w:r>
    </w:p>
    <w:p w14:paraId="3D4E9291"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verkeerskundigadvies</w:t>
      </w:r>
      <w:r w:rsidRPr="00EF7055">
        <w:rPr>
          <w:rFonts w:cs="Arial"/>
          <w:bCs/>
          <w:i/>
          <w:kern w:val="32"/>
        </w:rPr>
        <w:tab/>
      </w:r>
    </w:p>
    <w:p w14:paraId="0A59923B" w14:textId="77777777" w:rsidR="0059220D" w:rsidRPr="00EF7055" w:rsidRDefault="0059220D" w:rsidP="0059220D">
      <w:pPr>
        <w:spacing w:line="280" w:lineRule="atLeast"/>
        <w:rPr>
          <w:rFonts w:cs="Arial"/>
          <w:bCs/>
          <w:i/>
          <w:kern w:val="32"/>
        </w:rPr>
      </w:pPr>
      <w:r w:rsidRPr="00EF7055">
        <w:rPr>
          <w:rFonts w:cs="Arial"/>
          <w:bCs/>
          <w:i/>
          <w:kern w:val="32"/>
        </w:rPr>
        <w:t>Opstellen inrichtingsplan / Burgerparticipatie</w:t>
      </w:r>
      <w:r w:rsidRPr="00EF7055">
        <w:rPr>
          <w:rFonts w:cs="Arial"/>
          <w:bCs/>
          <w:i/>
          <w:kern w:val="32"/>
        </w:rPr>
        <w:tab/>
      </w:r>
    </w:p>
    <w:p w14:paraId="294B94D6"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enquête</w:t>
      </w:r>
      <w:r w:rsidRPr="00EF7055">
        <w:rPr>
          <w:rFonts w:cs="Arial"/>
          <w:bCs/>
          <w:i/>
          <w:kern w:val="32"/>
        </w:rPr>
        <w:tab/>
      </w:r>
    </w:p>
    <w:p w14:paraId="5399A072"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Inrichting speelplek</w:t>
      </w:r>
      <w:r w:rsidRPr="00EF7055">
        <w:rPr>
          <w:rFonts w:cs="Arial"/>
          <w:bCs/>
          <w:i/>
          <w:kern w:val="32"/>
        </w:rPr>
        <w:tab/>
      </w:r>
    </w:p>
    <w:p w14:paraId="47AD12ED"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Coproductie inrichting speelplek</w:t>
      </w:r>
      <w:r w:rsidRPr="00EF7055">
        <w:rPr>
          <w:rFonts w:cs="Arial"/>
          <w:bCs/>
          <w:i/>
          <w:kern w:val="32"/>
        </w:rPr>
        <w:tab/>
      </w:r>
    </w:p>
    <w:p w14:paraId="55BBDBF2"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1ste werkgroep scholen</w:t>
      </w:r>
    </w:p>
    <w:p w14:paraId="22F1C88E"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1ste ontwerpsessie</w:t>
      </w:r>
      <w:r w:rsidRPr="00EF7055">
        <w:rPr>
          <w:rFonts w:cs="Arial"/>
          <w:bCs/>
          <w:i/>
          <w:kern w:val="32"/>
        </w:rPr>
        <w:tab/>
      </w:r>
    </w:p>
    <w:p w14:paraId="30A7A9CE"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1ste concept inrichtingsplan</w:t>
      </w:r>
      <w:r w:rsidRPr="00EF7055">
        <w:rPr>
          <w:rFonts w:cs="Arial"/>
          <w:bCs/>
          <w:i/>
          <w:kern w:val="32"/>
        </w:rPr>
        <w:tab/>
      </w:r>
    </w:p>
    <w:p w14:paraId="2B2A22D9"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1ste concept SSK-raming</w:t>
      </w:r>
      <w:r w:rsidRPr="00EF7055">
        <w:rPr>
          <w:rFonts w:cs="Arial"/>
          <w:bCs/>
          <w:i/>
          <w:kern w:val="32"/>
        </w:rPr>
        <w:tab/>
      </w:r>
    </w:p>
    <w:p w14:paraId="0A879E99"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1ste inloopmiddag/avond</w:t>
      </w:r>
      <w:r w:rsidRPr="00EF7055">
        <w:rPr>
          <w:rFonts w:cs="Arial"/>
          <w:bCs/>
          <w:i/>
          <w:kern w:val="32"/>
        </w:rPr>
        <w:tab/>
      </w:r>
    </w:p>
    <w:p w14:paraId="0FDC1D2A"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2de werkgroep scholen</w:t>
      </w:r>
      <w:r w:rsidRPr="00EF7055">
        <w:rPr>
          <w:rFonts w:cs="Arial"/>
          <w:bCs/>
          <w:i/>
          <w:kern w:val="32"/>
        </w:rPr>
        <w:tab/>
      </w:r>
    </w:p>
    <w:p w14:paraId="0A5795F9"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2de ontwerpsessie</w:t>
      </w:r>
      <w:r w:rsidRPr="00EF7055">
        <w:rPr>
          <w:rFonts w:cs="Arial"/>
          <w:bCs/>
          <w:i/>
          <w:kern w:val="32"/>
        </w:rPr>
        <w:tab/>
      </w:r>
    </w:p>
    <w:p w14:paraId="5D213065"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2de concept inrichtingsplan</w:t>
      </w:r>
      <w:r w:rsidRPr="00EF7055">
        <w:rPr>
          <w:rFonts w:cs="Arial"/>
          <w:bCs/>
          <w:i/>
          <w:kern w:val="32"/>
        </w:rPr>
        <w:tab/>
      </w:r>
    </w:p>
    <w:p w14:paraId="5D4A82B5"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Het laten opstellen van de berekening van de klimaatbui</w:t>
      </w:r>
      <w:r w:rsidRPr="00EF7055">
        <w:rPr>
          <w:rFonts w:cs="Arial"/>
          <w:bCs/>
          <w:i/>
          <w:kern w:val="32"/>
        </w:rPr>
        <w:tab/>
      </w:r>
    </w:p>
    <w:p w14:paraId="0E8548CD"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Het ontwerpen en berekenen van de grond zuiverende voorzieningen</w:t>
      </w:r>
      <w:r w:rsidRPr="00EF7055">
        <w:rPr>
          <w:rFonts w:cs="Arial"/>
          <w:bCs/>
          <w:i/>
          <w:kern w:val="32"/>
        </w:rPr>
        <w:tab/>
      </w:r>
    </w:p>
    <w:p w14:paraId="2A469B4B"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2de inloopmiddag/avond</w:t>
      </w:r>
      <w:r w:rsidRPr="00EF7055">
        <w:rPr>
          <w:rFonts w:cs="Arial"/>
          <w:bCs/>
          <w:i/>
          <w:kern w:val="32"/>
        </w:rPr>
        <w:tab/>
      </w:r>
    </w:p>
    <w:p w14:paraId="71C05646"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3de werkgroep scholen</w:t>
      </w:r>
      <w:r w:rsidRPr="00EF7055">
        <w:rPr>
          <w:rFonts w:cs="Arial"/>
          <w:bCs/>
          <w:i/>
          <w:kern w:val="32"/>
        </w:rPr>
        <w:tab/>
      </w:r>
    </w:p>
    <w:p w14:paraId="7ABAA6F3"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Houden 3de ontwerpsessie</w:t>
      </w:r>
      <w:r w:rsidRPr="00EF7055">
        <w:rPr>
          <w:rFonts w:cs="Arial"/>
          <w:bCs/>
          <w:i/>
          <w:kern w:val="32"/>
        </w:rPr>
        <w:tab/>
      </w:r>
    </w:p>
    <w:p w14:paraId="65A3AB4A"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definitief maken inrichtingsplan</w:t>
      </w:r>
      <w:r w:rsidRPr="00EF7055">
        <w:rPr>
          <w:rFonts w:cs="Arial"/>
          <w:bCs/>
          <w:i/>
          <w:kern w:val="32"/>
        </w:rPr>
        <w:tab/>
      </w:r>
    </w:p>
    <w:p w14:paraId="52EF2F31"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SSK-raming</w:t>
      </w:r>
    </w:p>
    <w:p w14:paraId="3CF24790" w14:textId="77777777" w:rsidR="0059220D" w:rsidRPr="00EF7055" w:rsidRDefault="0059220D" w:rsidP="0059220D">
      <w:pPr>
        <w:spacing w:line="280" w:lineRule="atLeast"/>
        <w:rPr>
          <w:rFonts w:cs="Arial"/>
          <w:bCs/>
          <w:i/>
          <w:kern w:val="32"/>
        </w:rPr>
      </w:pPr>
      <w:r w:rsidRPr="00EF7055">
        <w:rPr>
          <w:rFonts w:cs="Arial"/>
          <w:bCs/>
          <w:i/>
          <w:kern w:val="32"/>
        </w:rPr>
        <w:t>Onderzoeken</w:t>
      </w:r>
    </w:p>
    <w:p w14:paraId="35B03435"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Beoordelen parkeeronderzoek</w:t>
      </w:r>
    </w:p>
    <w:p w14:paraId="43CFA760"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Beoordelen landmeetwerkzaamheden</w:t>
      </w:r>
    </w:p>
    <w:p w14:paraId="1054EAB7"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tekening bestaande kabels &amp; leidingen</w:t>
      </w:r>
    </w:p>
    <w:p w14:paraId="24BD23FB"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Uitvragen en uitwerken proefsleuven incl. onderzoek moffenkit</w:t>
      </w:r>
    </w:p>
    <w:p w14:paraId="071A2230"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knelpuntenanalyse kabels &amp; leidingen</w:t>
      </w:r>
    </w:p>
    <w:p w14:paraId="109E424A"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vergunningeninventarisatie</w:t>
      </w:r>
    </w:p>
    <w:p w14:paraId="2261C2DD"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historisch onderzoek</w:t>
      </w:r>
    </w:p>
    <w:p w14:paraId="1B7D51AF"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Uitvragen Verkennend (water)bodem en asfaltonderzoek</w:t>
      </w:r>
    </w:p>
    <w:p w14:paraId="31B35F4C"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Uitvragen Flora en Faunatoets</w:t>
      </w:r>
    </w:p>
    <w:p w14:paraId="495BAD57"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Uitvragen Boom Effect Analyse + Groeiplaatsonderzoek</w:t>
      </w:r>
    </w:p>
    <w:p w14:paraId="5D15CE6D"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Uitvragen grondmechanisch onderzoek</w:t>
      </w:r>
    </w:p>
    <w:p w14:paraId="289D140D" w14:textId="77777777" w:rsidR="0059220D" w:rsidRPr="00EF7055" w:rsidRDefault="0059220D" w:rsidP="0059220D">
      <w:pPr>
        <w:spacing w:line="280" w:lineRule="atLeast"/>
        <w:rPr>
          <w:rFonts w:cs="Arial"/>
          <w:bCs/>
          <w:i/>
          <w:kern w:val="32"/>
        </w:rPr>
      </w:pPr>
      <w:r w:rsidRPr="00EF7055">
        <w:rPr>
          <w:rFonts w:cs="Arial"/>
          <w:bCs/>
          <w:i/>
          <w:kern w:val="32"/>
        </w:rPr>
        <w:t>Voorlopig Ontwerp</w:t>
      </w:r>
    </w:p>
    <w:p w14:paraId="2D16F224"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concept Voorlopig Ontwerp</w:t>
      </w:r>
    </w:p>
    <w:p w14:paraId="64542A7D"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Definitief maken Voorlopig Ontwerp</w:t>
      </w:r>
    </w:p>
    <w:p w14:paraId="0BEEEE55"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lastRenderedPageBreak/>
        <w:t>Opstellen SSK-raming</w:t>
      </w:r>
    </w:p>
    <w:p w14:paraId="6839DC16" w14:textId="77777777" w:rsidR="0059220D" w:rsidRPr="00EF7055" w:rsidRDefault="0059220D" w:rsidP="0059220D">
      <w:pPr>
        <w:spacing w:line="280" w:lineRule="atLeast"/>
        <w:rPr>
          <w:rFonts w:cs="Arial"/>
          <w:bCs/>
          <w:i/>
          <w:kern w:val="32"/>
        </w:rPr>
      </w:pPr>
      <w:r w:rsidRPr="00EF7055">
        <w:rPr>
          <w:rFonts w:cs="Arial"/>
          <w:bCs/>
          <w:i/>
          <w:kern w:val="32"/>
        </w:rPr>
        <w:t>Adviezen</w:t>
      </w:r>
    </w:p>
    <w:p w14:paraId="0EBD3474"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Uitvragen grondwateronderzoek en -advies en bemalingsadvies</w:t>
      </w:r>
    </w:p>
    <w:p w14:paraId="0B91EE4E"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verlichtingsplan incl. kabelberekening</w:t>
      </w:r>
    </w:p>
    <w:p w14:paraId="786FE798"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bebordingsplan</w:t>
      </w:r>
    </w:p>
    <w:p w14:paraId="7814BA6F"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beplantingsplan</w:t>
      </w:r>
    </w:p>
    <w:p w14:paraId="4E413D38" w14:textId="77777777" w:rsidR="0059220D" w:rsidRPr="00EF7055" w:rsidRDefault="0059220D" w:rsidP="0059220D">
      <w:pPr>
        <w:spacing w:line="280" w:lineRule="atLeast"/>
        <w:rPr>
          <w:rFonts w:cs="Arial"/>
          <w:bCs/>
          <w:i/>
          <w:kern w:val="32"/>
        </w:rPr>
      </w:pPr>
      <w:r w:rsidRPr="00EF7055">
        <w:rPr>
          <w:rFonts w:cs="Arial"/>
          <w:bCs/>
          <w:i/>
          <w:kern w:val="32"/>
        </w:rPr>
        <w:t>Definitief Ontwerp</w:t>
      </w:r>
    </w:p>
    <w:p w14:paraId="37D661CA"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concept Definitief Ontwerp</w:t>
      </w:r>
    </w:p>
    <w:p w14:paraId="3672510F"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Definitief maken Definitief Ontwerp</w:t>
      </w:r>
    </w:p>
    <w:p w14:paraId="5A9C7BA6"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SSK-raming</w:t>
      </w:r>
    </w:p>
    <w:p w14:paraId="404068EB" w14:textId="77777777" w:rsidR="0059220D" w:rsidRPr="00EF7055" w:rsidRDefault="0059220D" w:rsidP="0059220D">
      <w:pPr>
        <w:spacing w:line="280" w:lineRule="atLeast"/>
        <w:rPr>
          <w:rFonts w:cs="Arial"/>
          <w:bCs/>
          <w:i/>
          <w:kern w:val="32"/>
        </w:rPr>
      </w:pPr>
      <w:r w:rsidRPr="00EF7055">
        <w:rPr>
          <w:rFonts w:cs="Arial"/>
          <w:bCs/>
          <w:i/>
          <w:kern w:val="32"/>
        </w:rPr>
        <w:t>BLVC plan</w:t>
      </w:r>
    </w:p>
    <w:p w14:paraId="0205E281"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BLVC plan - ontwerpfase</w:t>
      </w:r>
    </w:p>
    <w:p w14:paraId="36CF2E41"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Definitief maken BLVC plan</w:t>
      </w:r>
    </w:p>
    <w:p w14:paraId="452E40B8"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maatregelen tekening werken nabij bestaande bomen</w:t>
      </w:r>
    </w:p>
    <w:p w14:paraId="1A7599CE" w14:textId="77777777" w:rsidR="0059220D" w:rsidRPr="00EF7055" w:rsidRDefault="0059220D" w:rsidP="0059220D">
      <w:pPr>
        <w:spacing w:line="280" w:lineRule="atLeast"/>
        <w:rPr>
          <w:rFonts w:cs="Arial"/>
          <w:bCs/>
          <w:i/>
          <w:kern w:val="32"/>
        </w:rPr>
      </w:pPr>
      <w:r w:rsidRPr="00EF7055">
        <w:rPr>
          <w:rFonts w:cs="Arial"/>
          <w:bCs/>
          <w:i/>
          <w:kern w:val="32"/>
        </w:rPr>
        <w:t>Vergunningen</w:t>
      </w:r>
    </w:p>
    <w:p w14:paraId="2C9A27D6"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Aanvragen Omgevingsvergunning</w:t>
      </w:r>
    </w:p>
    <w:p w14:paraId="30F718D5"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Aanvragen Waterwetvergunning</w:t>
      </w:r>
    </w:p>
    <w:p w14:paraId="12805FED" w14:textId="77777777" w:rsidR="0059220D" w:rsidRPr="00EF7055" w:rsidRDefault="0059220D" w:rsidP="0059220D">
      <w:pPr>
        <w:spacing w:line="280" w:lineRule="atLeast"/>
        <w:rPr>
          <w:rFonts w:cs="Arial"/>
          <w:bCs/>
          <w:i/>
          <w:kern w:val="32"/>
        </w:rPr>
      </w:pPr>
      <w:r w:rsidRPr="00EF7055">
        <w:rPr>
          <w:rFonts w:cs="Arial"/>
          <w:bCs/>
          <w:i/>
          <w:kern w:val="32"/>
        </w:rPr>
        <w:t>Contractdocumenten</w:t>
      </w:r>
    </w:p>
    <w:p w14:paraId="61ECB195"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Uitvoeren terreininventarisatie</w:t>
      </w:r>
    </w:p>
    <w:p w14:paraId="50657A98"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1ste concept bestekstekeningen</w:t>
      </w:r>
    </w:p>
    <w:p w14:paraId="601CEE69"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Definitief maken bestekstekeningen</w:t>
      </w:r>
    </w:p>
    <w:p w14:paraId="50F32023"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Hoeveelheden bepalen</w:t>
      </w:r>
    </w:p>
    <w:p w14:paraId="1A24D16F"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bijlagen</w:t>
      </w:r>
    </w:p>
    <w:p w14:paraId="11834653"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1ste concept RAW-bestek</w:t>
      </w:r>
    </w:p>
    <w:p w14:paraId="742D9E10"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2de concept RAW-bestek</w:t>
      </w:r>
    </w:p>
    <w:p w14:paraId="1515C9B2"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Definitief maken RAW-bestek</w:t>
      </w:r>
    </w:p>
    <w:p w14:paraId="7FE76B21"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directiebegroting</w:t>
      </w:r>
    </w:p>
    <w:p w14:paraId="6C05DD67"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tekening overhangend groen</w:t>
      </w:r>
    </w:p>
    <w:p w14:paraId="380BA18B" w14:textId="77777777" w:rsidR="0059220D" w:rsidRPr="00EF7055" w:rsidRDefault="0059220D" w:rsidP="0059220D">
      <w:pPr>
        <w:spacing w:line="280" w:lineRule="atLeast"/>
        <w:rPr>
          <w:rFonts w:cs="Arial"/>
          <w:bCs/>
          <w:i/>
          <w:kern w:val="32"/>
        </w:rPr>
      </w:pPr>
      <w:r w:rsidRPr="00EF7055">
        <w:rPr>
          <w:rFonts w:cs="Arial"/>
          <w:bCs/>
          <w:i/>
          <w:kern w:val="32"/>
        </w:rPr>
        <w:t>Aanbesteding</w:t>
      </w:r>
    </w:p>
    <w:p w14:paraId="31412558"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Aanbestedingsleidraad</w:t>
      </w:r>
    </w:p>
    <w:p w14:paraId="2B425E43"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beoordelingscriteria en boordelingssystematiek</w:t>
      </w:r>
    </w:p>
    <w:p w14:paraId="2C26FA25"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Publiceren van de aanbestedingsstukken op TenderNed</w:t>
      </w:r>
    </w:p>
    <w:p w14:paraId="6E57340E"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Nota van Inlichtingen</w:t>
      </w:r>
    </w:p>
    <w:p w14:paraId="2274FC64"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Updaten directiebegroting</w:t>
      </w:r>
    </w:p>
    <w:p w14:paraId="7D03532E"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werkbestek</w:t>
      </w:r>
    </w:p>
    <w:p w14:paraId="039AF72A"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Proces verbaal van aanbesteding en gunningsadvies</w:t>
      </w:r>
    </w:p>
    <w:p w14:paraId="6B08A5A7"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template facturering uitvoering</w:t>
      </w:r>
    </w:p>
    <w:p w14:paraId="45C7D5A1" w14:textId="77777777" w:rsidR="0059220D" w:rsidRPr="00EF7055" w:rsidRDefault="0059220D" w:rsidP="0059220D">
      <w:pPr>
        <w:spacing w:line="280" w:lineRule="atLeast"/>
        <w:rPr>
          <w:rFonts w:cs="Arial"/>
          <w:bCs/>
          <w:i/>
          <w:kern w:val="32"/>
        </w:rPr>
      </w:pPr>
      <w:r w:rsidRPr="00EF7055">
        <w:rPr>
          <w:rFonts w:cs="Arial"/>
          <w:bCs/>
          <w:i/>
          <w:kern w:val="32"/>
        </w:rPr>
        <w:t>Projectmanagement</w:t>
      </w:r>
    </w:p>
    <w:p w14:paraId="1E5B52F0"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Projectmanagement</w:t>
      </w:r>
    </w:p>
    <w:p w14:paraId="308985AC"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Opstellen en bewaken planning</w:t>
      </w:r>
    </w:p>
    <w:p w14:paraId="26D9F213" w14:textId="77777777" w:rsidR="0059220D" w:rsidRPr="00EF7055" w:rsidRDefault="0059220D" w:rsidP="0059220D">
      <w:pPr>
        <w:pStyle w:val="Lijstalinea"/>
        <w:numPr>
          <w:ilvl w:val="0"/>
          <w:numId w:val="44"/>
        </w:numPr>
        <w:spacing w:line="280" w:lineRule="atLeast"/>
        <w:rPr>
          <w:rFonts w:cs="Arial"/>
          <w:bCs/>
          <w:i/>
          <w:kern w:val="32"/>
        </w:rPr>
      </w:pPr>
      <w:r w:rsidRPr="00EF7055">
        <w:rPr>
          <w:rFonts w:cs="Arial"/>
          <w:bCs/>
          <w:i/>
          <w:kern w:val="32"/>
        </w:rPr>
        <w:t>Voortgangsrapportage</w:t>
      </w:r>
    </w:p>
    <w:p w14:paraId="59D83B49" w14:textId="77777777" w:rsidR="00944165" w:rsidRPr="00291F81" w:rsidRDefault="00944165" w:rsidP="00291F81">
      <w:pPr>
        <w:spacing w:line="280" w:lineRule="atLeast"/>
        <w:rPr>
          <w:rFonts w:cs="Arial"/>
          <w:bCs/>
          <w:i/>
          <w:color w:val="00B0F0"/>
          <w:kern w:val="32"/>
        </w:rPr>
      </w:pPr>
    </w:p>
    <w:sectPr w:rsidR="00944165" w:rsidRPr="00291F81" w:rsidSect="0059220D">
      <w:headerReference w:type="default" r:id="rId9"/>
      <w:footerReference w:type="default" r:id="rId10"/>
      <w:headerReference w:type="first" r:id="rId11"/>
      <w:footerReference w:type="first" r:id="rId12"/>
      <w:pgSz w:w="11906" w:h="16838"/>
      <w:pgMar w:top="2552" w:right="964" w:bottom="964" w:left="1134" w:header="709" w:footer="709" w:gutter="0"/>
      <w:pgNumType w:start="3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36BE9" w14:textId="77777777" w:rsidR="00373EBB" w:rsidRDefault="00373EBB">
      <w:pPr>
        <w:spacing w:line="240" w:lineRule="auto"/>
      </w:pPr>
      <w:r>
        <w:separator/>
      </w:r>
    </w:p>
  </w:endnote>
  <w:endnote w:type="continuationSeparator" w:id="0">
    <w:p w14:paraId="75445E8C" w14:textId="77777777" w:rsidR="00373EBB" w:rsidRDefault="00373E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OneByte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Content>
      <w:sdt>
        <w:sdtPr>
          <w:id w:val="332723791"/>
          <w:docPartObj>
            <w:docPartGallery w:val="Page Numbers (Top of Page)"/>
            <w:docPartUnique/>
          </w:docPartObj>
        </w:sdtPr>
        <w:sdtContent>
          <w:p w14:paraId="1B8F2F0A" w14:textId="77777777" w:rsidR="00373EBB" w:rsidRPr="00514313" w:rsidRDefault="00373EBB" w:rsidP="000055A7">
            <w:pPr>
              <w:pStyle w:val="Voettekst"/>
              <w:spacing w:line="0" w:lineRule="atLeast"/>
              <w:rPr>
                <w:rFonts w:ascii="Trebuchet MS" w:hAnsi="Trebuchet MS"/>
                <w:b/>
                <w:sz w:val="14"/>
              </w:rPr>
            </w:pPr>
            <w:r w:rsidRPr="000055A7">
              <w:rPr>
                <w:rFonts w:ascii="Trebuchet MS" w:hAnsi="Trebuchet MS"/>
                <w:b/>
                <w:sz w:val="14"/>
              </w:rPr>
              <w:t xml:space="preserve">Selectieleidraad Europese </w:t>
            </w:r>
            <w:r>
              <w:rPr>
                <w:rFonts w:ascii="Trebuchet MS" w:hAnsi="Trebuchet MS"/>
                <w:b/>
                <w:sz w:val="14"/>
              </w:rPr>
              <w:t>n</w:t>
            </w:r>
            <w:r w:rsidRPr="000055A7">
              <w:rPr>
                <w:rFonts w:ascii="Trebuchet MS" w:hAnsi="Trebuchet MS"/>
                <w:b/>
                <w:sz w:val="14"/>
              </w:rPr>
              <w:t>iet-</w:t>
            </w:r>
            <w:r>
              <w:rPr>
                <w:rFonts w:ascii="Trebuchet MS" w:hAnsi="Trebuchet MS"/>
                <w:b/>
                <w:sz w:val="14"/>
              </w:rPr>
              <w:t>o</w:t>
            </w:r>
            <w:r w:rsidRPr="000055A7">
              <w:rPr>
                <w:rFonts w:ascii="Trebuchet MS" w:hAnsi="Trebuchet MS"/>
                <w:b/>
                <w:sz w:val="14"/>
              </w:rPr>
              <w:t xml:space="preserve">penbare </w:t>
            </w:r>
            <w:r>
              <w:rPr>
                <w:rFonts w:ascii="Trebuchet MS" w:hAnsi="Trebuchet MS"/>
                <w:b/>
                <w:sz w:val="14"/>
              </w:rPr>
              <w:t>p</w:t>
            </w:r>
            <w:r w:rsidRPr="000055A7">
              <w:rPr>
                <w:rFonts w:ascii="Trebuchet MS" w:hAnsi="Trebuchet MS"/>
                <w:b/>
                <w:sz w:val="14"/>
              </w:rPr>
              <w:t>roce</w:t>
            </w:r>
            <w:r w:rsidRPr="00514313">
              <w:rPr>
                <w:rFonts w:ascii="Trebuchet MS" w:hAnsi="Trebuchet MS"/>
                <w:b/>
                <w:sz w:val="14"/>
              </w:rPr>
              <w:t>dure</w:t>
            </w:r>
            <w:r w:rsidRPr="00514313" w:rsidDel="00632326">
              <w:rPr>
                <w:rFonts w:ascii="Trebuchet MS" w:hAnsi="Trebuchet MS"/>
                <w:b/>
                <w:sz w:val="14"/>
              </w:rPr>
              <w:t xml:space="preserve"> </w:t>
            </w:r>
            <w:r w:rsidRPr="00514313">
              <w:rPr>
                <w:rFonts w:ascii="Trebuchet MS" w:hAnsi="Trebuchet MS"/>
                <w:b/>
                <w:sz w:val="14"/>
              </w:rPr>
              <w:t>civieltechnische ingenieursdiensten “Integrale wijkrenovatie Vogelbuurt te Bleiswijk”</w:t>
            </w:r>
          </w:p>
          <w:p w14:paraId="5F0C44FC" w14:textId="156A6A14" w:rsidR="00373EBB" w:rsidRDefault="00373EBB" w:rsidP="00514313">
            <w:pPr>
              <w:tabs>
                <w:tab w:val="left" w:pos="5715"/>
              </w:tabs>
              <w:spacing w:line="0" w:lineRule="atLeast"/>
            </w:pPr>
            <w:r>
              <w:rPr>
                <w:rFonts w:ascii="Trebuchet MS" w:hAnsi="Trebuchet MS"/>
                <w:b/>
                <w:sz w:val="16"/>
                <w:szCs w:val="16"/>
              </w:rPr>
              <w:t>Referentienr.:</w:t>
            </w:r>
            <w:r>
              <w:rPr>
                <w:noProof/>
              </w:rPr>
              <w:drawing>
                <wp:anchor distT="0" distB="0" distL="114300" distR="114300" simplePos="0" relativeHeight="251659264" behindDoc="1" locked="1" layoutInCell="1" allowOverlap="1" wp14:anchorId="7AB288A2" wp14:editId="2E30B25A">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Pr>
                <w:rFonts w:ascii="Trebuchet MS" w:hAnsi="Trebuchet MS"/>
                <w:b/>
                <w:sz w:val="16"/>
                <w:szCs w:val="16"/>
              </w:rPr>
              <w:t xml:space="preserve"> U25.02001</w:t>
            </w:r>
            <w:r>
              <w:tab/>
            </w:r>
            <w:r>
              <w:tab/>
            </w:r>
            <w:r>
              <w:tab/>
            </w:r>
            <w:r>
              <w:tab/>
            </w:r>
            <w:r>
              <w:tab/>
            </w:r>
            <w:r>
              <w:tab/>
            </w:r>
            <w:r>
              <w:rPr>
                <w:bCs/>
                <w:sz w:val="16"/>
                <w:szCs w:val="16"/>
              </w:rPr>
              <w:fldChar w:fldCharType="begin"/>
            </w:r>
            <w:r>
              <w:rPr>
                <w:bCs/>
                <w:sz w:val="16"/>
                <w:szCs w:val="16"/>
              </w:rPr>
              <w:instrText>PAGE</w:instrText>
            </w:r>
            <w:r>
              <w:rPr>
                <w:bCs/>
                <w:sz w:val="16"/>
                <w:szCs w:val="16"/>
              </w:rPr>
              <w:fldChar w:fldCharType="separate"/>
            </w:r>
            <w:r w:rsidR="0059220D">
              <w:rPr>
                <w:bCs/>
                <w:noProof/>
                <w:sz w:val="16"/>
                <w:szCs w:val="16"/>
              </w:rPr>
              <w:t>35</w:t>
            </w:r>
            <w:r>
              <w:rPr>
                <w:bCs/>
                <w:sz w:val="16"/>
                <w:szCs w:val="16"/>
              </w:rPr>
              <w:fldChar w:fldCharType="end"/>
            </w:r>
            <w:r>
              <w:rPr>
                <w:sz w:val="16"/>
                <w:szCs w:val="16"/>
              </w:rPr>
              <w:t>/</w:t>
            </w:r>
            <w:r w:rsidR="0059220D">
              <w:rPr>
                <w:bCs/>
                <w:sz w:val="16"/>
                <w:szCs w:val="16"/>
              </w:rPr>
              <w:t>46</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Content>
      <w:sdt>
        <w:sdtPr>
          <w:id w:val="-1769616900"/>
          <w:docPartObj>
            <w:docPartGallery w:val="Page Numbers (Top of Page)"/>
            <w:docPartUnique/>
          </w:docPartObj>
        </w:sdtPr>
        <w:sdtContent>
          <w:p w14:paraId="7D15D1E4" w14:textId="10ED9853" w:rsidR="00373EBB" w:rsidRDefault="00373EBB" w:rsidP="006E4784">
            <w:pPr>
              <w:pStyle w:val="Voettekst"/>
              <w:jc w:val="right"/>
            </w:pPr>
            <w:r>
              <w:rPr>
                <w:noProof/>
              </w:rPr>
              <w:drawing>
                <wp:anchor distT="0" distB="0" distL="114300" distR="114300" simplePos="0" relativeHeight="251661312" behindDoc="1" locked="1" layoutInCell="1" allowOverlap="1" wp14:anchorId="1D36F825" wp14:editId="60DA67ED">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59220D">
              <w:rPr>
                <w:bCs/>
                <w:noProof/>
                <w:sz w:val="16"/>
                <w:szCs w:val="16"/>
              </w:rPr>
              <w:t>34</w:t>
            </w:r>
            <w:r>
              <w:rPr>
                <w:bCs/>
                <w:sz w:val="16"/>
                <w:szCs w:val="16"/>
              </w:rPr>
              <w:fldChar w:fldCharType="end"/>
            </w:r>
            <w:r>
              <w:rPr>
                <w:sz w:val="16"/>
                <w:szCs w:val="16"/>
              </w:rPr>
              <w:t>/</w:t>
            </w:r>
            <w:r w:rsidR="0059220D">
              <w:rPr>
                <w:bCs/>
                <w:sz w:val="16"/>
                <w:szCs w:val="16"/>
              </w:rPr>
              <w:t>46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C6FE3" w14:textId="77777777" w:rsidR="00373EBB" w:rsidRDefault="00373EBB">
      <w:pPr>
        <w:spacing w:line="240" w:lineRule="auto"/>
      </w:pPr>
      <w:r>
        <w:separator/>
      </w:r>
    </w:p>
  </w:footnote>
  <w:footnote w:type="continuationSeparator" w:id="0">
    <w:p w14:paraId="46FC8A26" w14:textId="77777777" w:rsidR="00373EBB" w:rsidRDefault="00373E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CE0A" w14:textId="77777777" w:rsidR="00373EBB" w:rsidRPr="006E4784" w:rsidRDefault="00373EBB" w:rsidP="006E4784">
    <w:pPr>
      <w:jc w:val="right"/>
    </w:pPr>
    <w:r>
      <w:rPr>
        <w:noProof/>
      </w:rPr>
      <w:drawing>
        <wp:anchor distT="0" distB="0" distL="114300" distR="114300" simplePos="0" relativeHeight="251658240" behindDoc="1" locked="1" layoutInCell="1" allowOverlap="1" wp14:anchorId="2D34BA14" wp14:editId="5AD3640F">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 xmlns:adec="http://schemas.microsoft.com/office/drawing/2017/decorative"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urn:schemas-microsoft-com:office:office" xmlns:v="urn:schemas-microsoft-com:vml" xmlns:w="http://schemas.openxmlformats.org/wordprocessingml/2006/main" xmlns:w10="urn:schemas-microsoft-com:office:word" xmlns:w16="http://schemas.microsoft.com/office/word/2018/wordml" xmlns:w16cex="http://schemas.microsoft.com/office/word/2018/wordml/cex" xmlns:w16cid="http://schemas.microsoft.com/office/word/2016/wordml/cid"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 xmlns:adec="http://schemas.microsoft.com/office/drawing/2017/decorative"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urn:schemas-microsoft-com:office:office" xmlns:v="urn:schemas-microsoft-com:vml" xmlns:w="http://schemas.openxmlformats.org/wordprocessingml/2006/main" xmlns:w10="urn:schemas-microsoft-com:office:word" xmlns:w16="http://schemas.microsoft.com/office/word/2018/wordml" xmlns:w16cex="http://schemas.microsoft.com/office/word/2018/wordml/cex" xmlns:w16cid="http://schemas.microsoft.com/office/word/2016/wordml/cid"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74CAF" w14:textId="77777777" w:rsidR="00373EBB" w:rsidRPr="006E4784" w:rsidRDefault="00373EBB" w:rsidP="00ED1725">
    <w:pPr>
      <w:jc w:val="right"/>
    </w:pPr>
  </w:p>
  <w:p w14:paraId="4F05B568" w14:textId="77777777" w:rsidR="00373EBB" w:rsidRPr="006E4784" w:rsidRDefault="00373EBB" w:rsidP="00ED1725">
    <w:pPr>
      <w:pStyle w:val="Koptekst"/>
      <w:spacing w:line="240" w:lineRule="exact"/>
      <w:rPr>
        <w:sz w:val="24"/>
        <w:szCs w:val="24"/>
      </w:rPr>
    </w:pPr>
  </w:p>
  <w:p w14:paraId="290D3CE9" w14:textId="77777777" w:rsidR="00373EBB" w:rsidRPr="006E4784" w:rsidRDefault="00373EBB" w:rsidP="00ED1725">
    <w:pPr>
      <w:pStyle w:val="Koptekst"/>
      <w:spacing w:line="240" w:lineRule="exact"/>
      <w:rPr>
        <w:sz w:val="24"/>
        <w:szCs w:val="24"/>
      </w:rPr>
    </w:pPr>
  </w:p>
  <w:p w14:paraId="7BE68039" w14:textId="77777777" w:rsidR="00373EBB" w:rsidRPr="006E4784" w:rsidRDefault="00373EBB" w:rsidP="008A2638">
    <w:pPr>
      <w:pStyle w:val="Koptekst"/>
      <w:spacing w:line="240" w:lineRule="exact"/>
      <w:rPr>
        <w:sz w:val="24"/>
        <w:szCs w:val="24"/>
      </w:rPr>
    </w:pPr>
  </w:p>
  <w:p w14:paraId="54D1F2C8" w14:textId="77777777" w:rsidR="00373EBB" w:rsidRPr="006E4784" w:rsidRDefault="00373EBB"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styleLink w:val="1ai1"/>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styleLink w:val="1111111"/>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styleLink w:val="Artikelsectie1"/>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A7B2D0B2"/>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4EC0396"/>
    <w:multiLevelType w:val="hybridMultilevel"/>
    <w:tmpl w:val="60529E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76E2751"/>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2" w15:restartNumberingAfterBreak="0">
    <w:nsid w:val="0BD355D9"/>
    <w:multiLevelType w:val="hybridMultilevel"/>
    <w:tmpl w:val="53E6F096"/>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3"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4" w15:restartNumberingAfterBreak="0">
    <w:nsid w:val="12DF2895"/>
    <w:multiLevelType w:val="hybridMultilevel"/>
    <w:tmpl w:val="67F6BB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CF41D2"/>
    <w:multiLevelType w:val="hybridMultilevel"/>
    <w:tmpl w:val="BE040F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EDD4673"/>
    <w:multiLevelType w:val="hybridMultilevel"/>
    <w:tmpl w:val="CE7C0E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9" w15:restartNumberingAfterBreak="0">
    <w:nsid w:val="227471E1"/>
    <w:multiLevelType w:val="hybridMultilevel"/>
    <w:tmpl w:val="09D8E8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C9085F"/>
    <w:multiLevelType w:val="hybridMultilevel"/>
    <w:tmpl w:val="95F2E1A2"/>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AFD1780"/>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25" w15:restartNumberingAfterBreak="0">
    <w:nsid w:val="4DE506AF"/>
    <w:multiLevelType w:val="hybridMultilevel"/>
    <w:tmpl w:val="CA688A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E4020D4"/>
    <w:multiLevelType w:val="hybridMultilevel"/>
    <w:tmpl w:val="BDC022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8" w15:restartNumberingAfterBreak="0">
    <w:nsid w:val="62A35884"/>
    <w:multiLevelType w:val="hybridMultilevel"/>
    <w:tmpl w:val="31CA61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A75D88"/>
    <w:multiLevelType w:val="multilevel"/>
    <w:tmpl w:val="D9FAEF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0"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5A700AC"/>
    <w:multiLevelType w:val="multilevel"/>
    <w:tmpl w:val="643CB906"/>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B6A20D8"/>
    <w:multiLevelType w:val="hybridMultilevel"/>
    <w:tmpl w:val="AA9A7C5A"/>
    <w:lvl w:ilvl="0" w:tplc="156C480A">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4"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70A944C1"/>
    <w:multiLevelType w:val="hybridMultilevel"/>
    <w:tmpl w:val="B17ED3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5A0463B"/>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38" w15:restartNumberingAfterBreak="0">
    <w:nsid w:val="7F02532B"/>
    <w:multiLevelType w:val="hybridMultilevel"/>
    <w:tmpl w:val="B59E1DDA"/>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32"/>
  </w:num>
  <w:num w:numId="2">
    <w:abstractNumId w:val="23"/>
  </w:num>
  <w:num w:numId="3">
    <w:abstractNumId w:val="34"/>
  </w:num>
  <w:num w:numId="4">
    <w:abstractNumId w:val="8"/>
  </w:num>
  <w:num w:numId="5">
    <w:abstractNumId w:val="4"/>
  </w:num>
  <w:num w:numId="6">
    <w:abstractNumId w:val="3"/>
  </w:num>
  <w:num w:numId="7">
    <w:abstractNumId w:val="6"/>
  </w:num>
  <w:num w:numId="8">
    <w:abstractNumId w:val="29"/>
  </w:num>
  <w:num w:numId="9">
    <w:abstractNumId w:val="38"/>
  </w:num>
  <w:num w:numId="10">
    <w:abstractNumId w:val="12"/>
  </w:num>
  <w:num w:numId="11">
    <w:abstractNumId w:val="13"/>
  </w:num>
  <w:num w:numId="12">
    <w:abstractNumId w:val="36"/>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8"/>
  </w:num>
  <w:num w:numId="22">
    <w:abstractNumId w:val="15"/>
  </w:num>
  <w:num w:numId="23">
    <w:abstractNumId w:val="30"/>
  </w:num>
  <w:num w:numId="24">
    <w:abstractNumId w:val="22"/>
  </w:num>
  <w:num w:numId="25">
    <w:abstractNumId w:val="26"/>
  </w:num>
  <w:num w:numId="26">
    <w:abstractNumId w:val="31"/>
  </w:num>
  <w:num w:numId="27">
    <w:abstractNumId w:val="25"/>
  </w:num>
  <w:num w:numId="28">
    <w:abstractNumId w:val="14"/>
  </w:num>
  <w:num w:numId="29">
    <w:abstractNumId w:val="9"/>
  </w:num>
  <w:num w:numId="30">
    <w:abstractNumId w:val="16"/>
  </w:num>
  <w:num w:numId="31">
    <w:abstractNumId w:val="21"/>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5"/>
  </w:num>
  <w:num w:numId="37">
    <w:abstractNumId w:val="24"/>
  </w:num>
  <w:num w:numId="38">
    <w:abstractNumId w:val="37"/>
  </w:num>
  <w:num w:numId="39">
    <w:abstractNumId w:val="11"/>
  </w:num>
  <w:num w:numId="40">
    <w:abstractNumId w:val="17"/>
  </w:num>
  <w:num w:numId="41">
    <w:abstractNumId w:val="20"/>
  </w:num>
  <w:num w:numId="42">
    <w:abstractNumId w:val="27"/>
  </w:num>
  <w:num w:numId="43">
    <w:abstractNumId w:val="28"/>
  </w:num>
  <w:num w:numId="44">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932"/>
    <w:rsid w:val="000055A7"/>
    <w:rsid w:val="0000665D"/>
    <w:rsid w:val="0001140E"/>
    <w:rsid w:val="00011D26"/>
    <w:rsid w:val="00016948"/>
    <w:rsid w:val="00027BB8"/>
    <w:rsid w:val="000321C0"/>
    <w:rsid w:val="00050CF6"/>
    <w:rsid w:val="00061F43"/>
    <w:rsid w:val="00070DA3"/>
    <w:rsid w:val="00072EDC"/>
    <w:rsid w:val="00087986"/>
    <w:rsid w:val="000915AB"/>
    <w:rsid w:val="000A1186"/>
    <w:rsid w:val="000B255F"/>
    <w:rsid w:val="000B2E23"/>
    <w:rsid w:val="000D0AE8"/>
    <w:rsid w:val="000D3D97"/>
    <w:rsid w:val="000D71B3"/>
    <w:rsid w:val="000F0E5F"/>
    <w:rsid w:val="000F12EE"/>
    <w:rsid w:val="000F4088"/>
    <w:rsid w:val="00105F5C"/>
    <w:rsid w:val="00106AD0"/>
    <w:rsid w:val="00114CAB"/>
    <w:rsid w:val="00121F61"/>
    <w:rsid w:val="001227A8"/>
    <w:rsid w:val="001377FD"/>
    <w:rsid w:val="00172DC4"/>
    <w:rsid w:val="0018035A"/>
    <w:rsid w:val="001A139C"/>
    <w:rsid w:val="001B5CDE"/>
    <w:rsid w:val="001C3B98"/>
    <w:rsid w:val="001D1E10"/>
    <w:rsid w:val="001D7F8F"/>
    <w:rsid w:val="001E05C2"/>
    <w:rsid w:val="001E5DB6"/>
    <w:rsid w:val="001F2C30"/>
    <w:rsid w:val="00210A82"/>
    <w:rsid w:val="002137AA"/>
    <w:rsid w:val="0022099A"/>
    <w:rsid w:val="0022692B"/>
    <w:rsid w:val="00227047"/>
    <w:rsid w:val="00237313"/>
    <w:rsid w:val="00242715"/>
    <w:rsid w:val="002470C7"/>
    <w:rsid w:val="0024796A"/>
    <w:rsid w:val="002479DF"/>
    <w:rsid w:val="00254AFB"/>
    <w:rsid w:val="00255611"/>
    <w:rsid w:val="00291F81"/>
    <w:rsid w:val="002A2F23"/>
    <w:rsid w:val="002C17E4"/>
    <w:rsid w:val="002C2EA7"/>
    <w:rsid w:val="002D43E9"/>
    <w:rsid w:val="002E6B28"/>
    <w:rsid w:val="002F1732"/>
    <w:rsid w:val="002F4BDC"/>
    <w:rsid w:val="0030017A"/>
    <w:rsid w:val="00304D71"/>
    <w:rsid w:val="003050CB"/>
    <w:rsid w:val="00310603"/>
    <w:rsid w:val="00310ED4"/>
    <w:rsid w:val="003164D3"/>
    <w:rsid w:val="00321507"/>
    <w:rsid w:val="00341D70"/>
    <w:rsid w:val="003468E9"/>
    <w:rsid w:val="00346E3D"/>
    <w:rsid w:val="00351EAC"/>
    <w:rsid w:val="00355E1D"/>
    <w:rsid w:val="00355E96"/>
    <w:rsid w:val="00362C2C"/>
    <w:rsid w:val="003711B0"/>
    <w:rsid w:val="00373EBB"/>
    <w:rsid w:val="00381548"/>
    <w:rsid w:val="00397245"/>
    <w:rsid w:val="003A1D5F"/>
    <w:rsid w:val="003D0998"/>
    <w:rsid w:val="003F2D04"/>
    <w:rsid w:val="003F4E94"/>
    <w:rsid w:val="004057A6"/>
    <w:rsid w:val="004123EE"/>
    <w:rsid w:val="00420A5A"/>
    <w:rsid w:val="00422330"/>
    <w:rsid w:val="0042251A"/>
    <w:rsid w:val="004240A9"/>
    <w:rsid w:val="00427F4E"/>
    <w:rsid w:val="00440BC5"/>
    <w:rsid w:val="00442828"/>
    <w:rsid w:val="00451663"/>
    <w:rsid w:val="004710EC"/>
    <w:rsid w:val="004726C1"/>
    <w:rsid w:val="00480A4E"/>
    <w:rsid w:val="00480D58"/>
    <w:rsid w:val="00481C69"/>
    <w:rsid w:val="00490029"/>
    <w:rsid w:val="004E77F6"/>
    <w:rsid w:val="004F1DE7"/>
    <w:rsid w:val="00514313"/>
    <w:rsid w:val="00526DFA"/>
    <w:rsid w:val="0053490E"/>
    <w:rsid w:val="00543A19"/>
    <w:rsid w:val="00567D5F"/>
    <w:rsid w:val="00570594"/>
    <w:rsid w:val="005812B6"/>
    <w:rsid w:val="0059220D"/>
    <w:rsid w:val="0059247E"/>
    <w:rsid w:val="005953DB"/>
    <w:rsid w:val="005B05C2"/>
    <w:rsid w:val="005B1698"/>
    <w:rsid w:val="005B5AC8"/>
    <w:rsid w:val="005B64EF"/>
    <w:rsid w:val="005C06B0"/>
    <w:rsid w:val="005E610D"/>
    <w:rsid w:val="005F37BD"/>
    <w:rsid w:val="00606A4A"/>
    <w:rsid w:val="00616A7D"/>
    <w:rsid w:val="00633978"/>
    <w:rsid w:val="00640350"/>
    <w:rsid w:val="00645505"/>
    <w:rsid w:val="00652B54"/>
    <w:rsid w:val="00682927"/>
    <w:rsid w:val="00691D15"/>
    <w:rsid w:val="006B40BE"/>
    <w:rsid w:val="006D004C"/>
    <w:rsid w:val="006E2530"/>
    <w:rsid w:val="006E4784"/>
    <w:rsid w:val="006E5E70"/>
    <w:rsid w:val="006F090E"/>
    <w:rsid w:val="006F214D"/>
    <w:rsid w:val="006F2FD2"/>
    <w:rsid w:val="00702BE3"/>
    <w:rsid w:val="00711052"/>
    <w:rsid w:val="0071335A"/>
    <w:rsid w:val="00721A99"/>
    <w:rsid w:val="0073289E"/>
    <w:rsid w:val="00734552"/>
    <w:rsid w:val="007378E6"/>
    <w:rsid w:val="00755363"/>
    <w:rsid w:val="00772635"/>
    <w:rsid w:val="00794274"/>
    <w:rsid w:val="007E2369"/>
    <w:rsid w:val="007E6170"/>
    <w:rsid w:val="007F4502"/>
    <w:rsid w:val="007F4BDA"/>
    <w:rsid w:val="00803398"/>
    <w:rsid w:val="008054FF"/>
    <w:rsid w:val="008151C9"/>
    <w:rsid w:val="00821454"/>
    <w:rsid w:val="008234C6"/>
    <w:rsid w:val="0082513B"/>
    <w:rsid w:val="00826455"/>
    <w:rsid w:val="00840140"/>
    <w:rsid w:val="0086172A"/>
    <w:rsid w:val="008733E5"/>
    <w:rsid w:val="00874BB5"/>
    <w:rsid w:val="00875549"/>
    <w:rsid w:val="00886A62"/>
    <w:rsid w:val="008A1AFF"/>
    <w:rsid w:val="008A2638"/>
    <w:rsid w:val="008A6A14"/>
    <w:rsid w:val="008B0048"/>
    <w:rsid w:val="008B6595"/>
    <w:rsid w:val="008C0524"/>
    <w:rsid w:val="008C0E8F"/>
    <w:rsid w:val="008C33B7"/>
    <w:rsid w:val="008C6A86"/>
    <w:rsid w:val="008D0B1C"/>
    <w:rsid w:val="008D2D9A"/>
    <w:rsid w:val="008F5FFD"/>
    <w:rsid w:val="00903A3A"/>
    <w:rsid w:val="00903DF7"/>
    <w:rsid w:val="00910155"/>
    <w:rsid w:val="00910E67"/>
    <w:rsid w:val="00916124"/>
    <w:rsid w:val="00926C2B"/>
    <w:rsid w:val="00934E4B"/>
    <w:rsid w:val="00940635"/>
    <w:rsid w:val="00941640"/>
    <w:rsid w:val="009433B6"/>
    <w:rsid w:val="00943F0C"/>
    <w:rsid w:val="00944165"/>
    <w:rsid w:val="0095247A"/>
    <w:rsid w:val="00954C60"/>
    <w:rsid w:val="00966CF9"/>
    <w:rsid w:val="009810B5"/>
    <w:rsid w:val="0098242C"/>
    <w:rsid w:val="00984FAF"/>
    <w:rsid w:val="0099582A"/>
    <w:rsid w:val="009A39A3"/>
    <w:rsid w:val="009A5015"/>
    <w:rsid w:val="009B3A4E"/>
    <w:rsid w:val="009D1D66"/>
    <w:rsid w:val="009D4ABF"/>
    <w:rsid w:val="009E5A1A"/>
    <w:rsid w:val="00A06C1B"/>
    <w:rsid w:val="00A33895"/>
    <w:rsid w:val="00A33D0B"/>
    <w:rsid w:val="00A4644D"/>
    <w:rsid w:val="00A676D7"/>
    <w:rsid w:val="00A7472A"/>
    <w:rsid w:val="00A75811"/>
    <w:rsid w:val="00A93500"/>
    <w:rsid w:val="00AB4F47"/>
    <w:rsid w:val="00AB6365"/>
    <w:rsid w:val="00AC3270"/>
    <w:rsid w:val="00AD07AE"/>
    <w:rsid w:val="00AD536A"/>
    <w:rsid w:val="00AD5ECA"/>
    <w:rsid w:val="00AE56CD"/>
    <w:rsid w:val="00B007F0"/>
    <w:rsid w:val="00B044C3"/>
    <w:rsid w:val="00B10DDB"/>
    <w:rsid w:val="00B371AF"/>
    <w:rsid w:val="00B37F9E"/>
    <w:rsid w:val="00B503EA"/>
    <w:rsid w:val="00B510E9"/>
    <w:rsid w:val="00B54BE1"/>
    <w:rsid w:val="00B608BB"/>
    <w:rsid w:val="00B67061"/>
    <w:rsid w:val="00B67FEE"/>
    <w:rsid w:val="00B77447"/>
    <w:rsid w:val="00B91DBC"/>
    <w:rsid w:val="00B94EDE"/>
    <w:rsid w:val="00B96413"/>
    <w:rsid w:val="00B97C17"/>
    <w:rsid w:val="00BA2381"/>
    <w:rsid w:val="00BA3E83"/>
    <w:rsid w:val="00BD748D"/>
    <w:rsid w:val="00BE42DD"/>
    <w:rsid w:val="00BE5898"/>
    <w:rsid w:val="00BF0C50"/>
    <w:rsid w:val="00C01362"/>
    <w:rsid w:val="00C045EC"/>
    <w:rsid w:val="00C070AD"/>
    <w:rsid w:val="00C07B5D"/>
    <w:rsid w:val="00C107DC"/>
    <w:rsid w:val="00C20D6C"/>
    <w:rsid w:val="00C2193C"/>
    <w:rsid w:val="00C362D1"/>
    <w:rsid w:val="00C42077"/>
    <w:rsid w:val="00C440FF"/>
    <w:rsid w:val="00C5227D"/>
    <w:rsid w:val="00C531A4"/>
    <w:rsid w:val="00C6744D"/>
    <w:rsid w:val="00C7023A"/>
    <w:rsid w:val="00C70A32"/>
    <w:rsid w:val="00C70EFB"/>
    <w:rsid w:val="00C73077"/>
    <w:rsid w:val="00C742D1"/>
    <w:rsid w:val="00C85742"/>
    <w:rsid w:val="00C86153"/>
    <w:rsid w:val="00C87166"/>
    <w:rsid w:val="00CE3CEB"/>
    <w:rsid w:val="00CE6AC2"/>
    <w:rsid w:val="00CF5588"/>
    <w:rsid w:val="00D03693"/>
    <w:rsid w:val="00D04173"/>
    <w:rsid w:val="00D11708"/>
    <w:rsid w:val="00D23213"/>
    <w:rsid w:val="00D34288"/>
    <w:rsid w:val="00D45117"/>
    <w:rsid w:val="00D555CD"/>
    <w:rsid w:val="00D6001C"/>
    <w:rsid w:val="00D62737"/>
    <w:rsid w:val="00D63049"/>
    <w:rsid w:val="00D95167"/>
    <w:rsid w:val="00D95A6C"/>
    <w:rsid w:val="00DA4DBE"/>
    <w:rsid w:val="00DC6B6E"/>
    <w:rsid w:val="00DD112E"/>
    <w:rsid w:val="00DD5C11"/>
    <w:rsid w:val="00E02641"/>
    <w:rsid w:val="00E24B52"/>
    <w:rsid w:val="00E41411"/>
    <w:rsid w:val="00E46812"/>
    <w:rsid w:val="00E53EEB"/>
    <w:rsid w:val="00E56747"/>
    <w:rsid w:val="00E62EED"/>
    <w:rsid w:val="00E711DC"/>
    <w:rsid w:val="00E77C8C"/>
    <w:rsid w:val="00E81B96"/>
    <w:rsid w:val="00E97B4D"/>
    <w:rsid w:val="00EA0F1B"/>
    <w:rsid w:val="00EA609F"/>
    <w:rsid w:val="00EC7827"/>
    <w:rsid w:val="00ED1725"/>
    <w:rsid w:val="00ED58A2"/>
    <w:rsid w:val="00EE0320"/>
    <w:rsid w:val="00F018C4"/>
    <w:rsid w:val="00F12762"/>
    <w:rsid w:val="00F13DF8"/>
    <w:rsid w:val="00F15A00"/>
    <w:rsid w:val="00F570A3"/>
    <w:rsid w:val="00F60BF9"/>
    <w:rsid w:val="00F76331"/>
    <w:rsid w:val="00F8160F"/>
    <w:rsid w:val="00F84408"/>
    <w:rsid w:val="00F95BDE"/>
    <w:rsid w:val="00FA42C4"/>
    <w:rsid w:val="00FA769C"/>
    <w:rsid w:val="00FB46B7"/>
    <w:rsid w:val="00FB5888"/>
    <w:rsid w:val="00FB596F"/>
    <w:rsid w:val="00FB729B"/>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F0C2457"/>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qFormat/>
    <w:rsid w:val="00DF3B44"/>
    <w:pPr>
      <w:numPr>
        <w:ilvl w:val="5"/>
        <w:numId w:val="8"/>
      </w:numPr>
      <w:spacing w:before="240" w:after="60"/>
      <w:outlineLvl w:val="5"/>
    </w:pPr>
    <w:rPr>
      <w:b/>
      <w:bCs/>
      <w:sz w:val="22"/>
      <w:szCs w:val="22"/>
    </w:rPr>
  </w:style>
  <w:style w:type="paragraph" w:styleId="Kop7">
    <w:name w:val="heading 7"/>
    <w:basedOn w:val="Standaard"/>
    <w:next w:val="Standaard"/>
    <w:qFormat/>
    <w:rsid w:val="00DF3B44"/>
    <w:pPr>
      <w:numPr>
        <w:ilvl w:val="6"/>
        <w:numId w:val="8"/>
      </w:numPr>
      <w:spacing w:before="240" w:after="60"/>
      <w:outlineLvl w:val="6"/>
    </w:pPr>
    <w:rPr>
      <w:sz w:val="24"/>
    </w:rPr>
  </w:style>
  <w:style w:type="paragraph" w:styleId="Kop8">
    <w:name w:val="heading 8"/>
    <w:basedOn w:val="Standaard"/>
    <w:next w:val="Standaard"/>
    <w:qFormat/>
    <w:rsid w:val="00DF3B44"/>
    <w:pPr>
      <w:numPr>
        <w:ilvl w:val="7"/>
        <w:numId w:val="8"/>
      </w:numPr>
      <w:spacing w:before="240" w:after="60"/>
      <w:outlineLvl w:val="7"/>
    </w:pPr>
    <w:rPr>
      <w:i/>
      <w:iCs/>
      <w:sz w:val="24"/>
    </w:rPr>
  </w:style>
  <w:style w:type="paragraph" w:styleId="Kop9">
    <w:name w:val="heading 9"/>
    <w:basedOn w:val="Standaard"/>
    <w:next w:val="Standaard"/>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uiPriority w:val="9"/>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Kopvaninhoudsopgave">
    <w:name w:val="TOC Heading"/>
    <w:basedOn w:val="Kop1"/>
    <w:next w:val="Standaard"/>
    <w:uiPriority w:val="39"/>
    <w:unhideWhenUsed/>
    <w:qFormat/>
    <w:rsid w:val="000055A7"/>
    <w:pPr>
      <w:spacing w:line="280" w:lineRule="exact"/>
      <w:outlineLvl w:val="9"/>
    </w:pPr>
    <w:rPr>
      <w:rFonts w:asciiTheme="majorHAnsi" w:hAnsiTheme="majorHAnsi"/>
      <w:color w:val="2E74B5" w:themeColor="accent1" w:themeShade="BF"/>
      <w:sz w:val="32"/>
    </w:rPr>
  </w:style>
  <w:style w:type="paragraph" w:styleId="Inhopg2">
    <w:name w:val="toc 2"/>
    <w:basedOn w:val="Standaard"/>
    <w:next w:val="Standaard"/>
    <w:autoRedefine/>
    <w:uiPriority w:val="39"/>
    <w:rsid w:val="000055A7"/>
    <w:pPr>
      <w:spacing w:after="100"/>
      <w:ind w:left="200"/>
    </w:pPr>
  </w:style>
  <w:style w:type="numbering" w:customStyle="1" w:styleId="Geenlijst1">
    <w:name w:val="Geen lijst1"/>
    <w:next w:val="Geenlijst"/>
    <w:uiPriority w:val="99"/>
    <w:semiHidden/>
    <w:unhideWhenUsed/>
    <w:rsid w:val="000055A7"/>
  </w:style>
  <w:style w:type="table" w:customStyle="1" w:styleId="TabelLansingerlandNotitie1">
    <w:name w:val="Tabel Lansingerland Notitie1"/>
    <w:basedOn w:val="Standaardtabel"/>
    <w:rsid w:val="000055A7"/>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0055A7"/>
    <w:pPr>
      <w:numPr>
        <w:numId w:val="5"/>
      </w:numPr>
    </w:pPr>
  </w:style>
  <w:style w:type="numbering" w:customStyle="1" w:styleId="1ai1">
    <w:name w:val="1 / a / i1"/>
    <w:basedOn w:val="Geenlijst"/>
    <w:next w:val="1ai"/>
    <w:semiHidden/>
    <w:rsid w:val="000055A7"/>
    <w:pPr>
      <w:numPr>
        <w:numId w:val="6"/>
      </w:numPr>
    </w:pPr>
  </w:style>
  <w:style w:type="table" w:customStyle="1" w:styleId="3D-effectenvoortabel11">
    <w:name w:val="3D-effecten voor tabel 11"/>
    <w:basedOn w:val="Standaardtabel"/>
    <w:next w:val="3D-effectenvoortabel1"/>
    <w:semiHidden/>
    <w:rsid w:val="000055A7"/>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0055A7"/>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0055A7"/>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Artikelsectie1">
    <w:name w:val="Artikel/sectie1"/>
    <w:basedOn w:val="Geenlijst"/>
    <w:next w:val="Artikelsectie"/>
    <w:semiHidden/>
    <w:rsid w:val="000055A7"/>
    <w:pPr>
      <w:numPr>
        <w:numId w:val="7"/>
      </w:numPr>
    </w:pPr>
  </w:style>
  <w:style w:type="table" w:customStyle="1" w:styleId="Eenvoudigetabel11">
    <w:name w:val="Eenvoudige tabel 11"/>
    <w:basedOn w:val="Standaardtabel"/>
    <w:next w:val="Eenvoudigetabel1"/>
    <w:semiHidden/>
    <w:rsid w:val="000055A7"/>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0055A7"/>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0055A7"/>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0055A7"/>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0055A7"/>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0055A7"/>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0055A7"/>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0055A7"/>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0055A7"/>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0055A7"/>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0055A7"/>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0055A7"/>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0055A7"/>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0055A7"/>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0055A7"/>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0055A7"/>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0055A7"/>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0055A7"/>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0">
    <w:name w:val="Tabelraster1"/>
    <w:basedOn w:val="Standaardtabel"/>
    <w:next w:val="Tabelraster"/>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 11"/>
    <w:basedOn w:val="Standaardtabel"/>
    <w:next w:val="Tabelraster1"/>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0055A7"/>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0055A7"/>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0055A7"/>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0055A7"/>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0055A7"/>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0055A7"/>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0055A7"/>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0055A7"/>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0055A7"/>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0055A7"/>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0055A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psomming">
    <w:name w:val="2 - Opsomming"/>
    <w:basedOn w:val="Standaard"/>
    <w:link w:val="2-OpsommingChar"/>
    <w:qFormat/>
    <w:rsid w:val="000055A7"/>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0055A7"/>
    <w:rPr>
      <w:rFonts w:ascii="Trebuchet MS" w:hAnsi="Trebuchet MS"/>
      <w:bCs/>
      <w:sz w:val="19"/>
    </w:rPr>
  </w:style>
  <w:style w:type="paragraph" w:styleId="Inhopg3">
    <w:name w:val="toc 3"/>
    <w:basedOn w:val="Standaard"/>
    <w:next w:val="Standaard"/>
    <w:autoRedefine/>
    <w:uiPriority w:val="39"/>
    <w:rsid w:val="000055A7"/>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0055A7"/>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0055A7"/>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0055A7"/>
    <w:rPr>
      <w:rFonts w:ascii="Trebuchet MS" w:hAnsi="Trebuchet MS"/>
      <w:b/>
      <w:bCs/>
    </w:rPr>
  </w:style>
  <w:style w:type="character" w:customStyle="1" w:styleId="OnderwerpvanopmerkingChar">
    <w:name w:val="Onderwerp van opmerking Char"/>
    <w:basedOn w:val="TekstopmerkingChar"/>
    <w:link w:val="Onderwerpvanopmerking"/>
    <w:rsid w:val="000055A7"/>
    <w:rPr>
      <w:rFonts w:ascii="Trebuchet MS" w:hAnsi="Trebuchet MS"/>
      <w:b/>
      <w:bCs/>
    </w:rPr>
  </w:style>
  <w:style w:type="character" w:customStyle="1" w:styleId="Onopgelostemelding1">
    <w:name w:val="Onopgeloste melding1"/>
    <w:basedOn w:val="Standaardalinea-lettertype"/>
    <w:uiPriority w:val="99"/>
    <w:semiHidden/>
    <w:unhideWhenUsed/>
    <w:rsid w:val="000055A7"/>
    <w:rPr>
      <w:color w:val="808080"/>
      <w:shd w:val="clear" w:color="auto" w:fill="E6E6E6"/>
    </w:rPr>
  </w:style>
  <w:style w:type="paragraph" w:styleId="Revisie">
    <w:name w:val="Revision"/>
    <w:hidden/>
    <w:uiPriority w:val="99"/>
    <w:semiHidden/>
    <w:rsid w:val="000055A7"/>
    <w:rPr>
      <w:rFonts w:ascii="Trebuchet MS" w:hAnsi="Trebuchet MS"/>
      <w:sz w:val="19"/>
    </w:rPr>
  </w:style>
  <w:style w:type="paragraph" w:customStyle="1" w:styleId="1-Kop1MemoCorversenBS">
    <w:name w:val="1 - Kop 1 Memo Corvers en BS"/>
    <w:basedOn w:val="Standaard"/>
    <w:next w:val="Standaard"/>
    <w:qFormat/>
    <w:rsid w:val="00291F81"/>
    <w:pPr>
      <w:numPr>
        <w:numId w:val="26"/>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0055A7"/>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0055A7"/>
    <w:rPr>
      <w:bCs/>
      <w:sz w:val="22"/>
      <w:szCs w:val="22"/>
      <w:lang w:eastAsia="en-US"/>
    </w:rPr>
  </w:style>
  <w:style w:type="paragraph" w:customStyle="1" w:styleId="2-Kop2ParagraafCorversBS">
    <w:name w:val="2 - Kop 2_Paragraaf Corvers &amp; BS"/>
    <w:basedOn w:val="Standaard"/>
    <w:qFormat/>
    <w:rsid w:val="00291F81"/>
    <w:pPr>
      <w:numPr>
        <w:ilvl w:val="1"/>
        <w:numId w:val="26"/>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0055A7"/>
    <w:pPr>
      <w:numPr>
        <w:ilvl w:val="3"/>
      </w:numPr>
    </w:pPr>
  </w:style>
  <w:style w:type="paragraph" w:customStyle="1" w:styleId="Style">
    <w:name w:val="Style"/>
    <w:rsid w:val="000055A7"/>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0055A7"/>
    <w:pPr>
      <w:keepLines w:val="0"/>
      <w:spacing w:before="0" w:line="260" w:lineRule="atLeast"/>
    </w:pPr>
    <w:rPr>
      <w:rFonts w:ascii="Trebuchet MS" w:eastAsia="MS Mincho" w:hAnsi="Trebuchet MS" w:cs="Arial"/>
      <w:bCs/>
      <w:iCs/>
      <w:color w:val="auto"/>
      <w:sz w:val="24"/>
      <w:szCs w:val="19"/>
    </w:rPr>
  </w:style>
  <w:style w:type="paragraph" w:customStyle="1" w:styleId="1-TekstCorversBS-Default">
    <w:name w:val="1 - Tekst Corvers BS - Default"/>
    <w:link w:val="1-TekstCorversBS-DefaultChar"/>
    <w:qFormat/>
    <w:rsid w:val="000055A7"/>
    <w:pPr>
      <w:autoSpaceDE w:val="0"/>
      <w:autoSpaceDN w:val="0"/>
      <w:adjustRightInd w:val="0"/>
      <w:spacing w:line="264" w:lineRule="auto"/>
      <w:ind w:left="426" w:firstLine="5"/>
    </w:pPr>
    <w:rPr>
      <w:rFonts w:ascii="Calibri" w:hAnsi="Calibri"/>
      <w:color w:val="000000"/>
      <w:sz w:val="22"/>
      <w:szCs w:val="24"/>
    </w:rPr>
  </w:style>
  <w:style w:type="character" w:customStyle="1" w:styleId="1-TekstCorversBS-DefaultChar">
    <w:name w:val="1 - Tekst Corvers BS - Default Char"/>
    <w:link w:val="1-TekstCorversBS-Default"/>
    <w:rsid w:val="000055A7"/>
    <w:rPr>
      <w:rFonts w:ascii="Calibri" w:hAnsi="Calibri"/>
      <w:color w:val="000000"/>
      <w:sz w:val="22"/>
      <w:szCs w:val="24"/>
    </w:rPr>
  </w:style>
  <w:style w:type="character" w:customStyle="1" w:styleId="VoetnoottekstChar">
    <w:name w:val="Voetnoottekst Char"/>
    <w:link w:val="Voetnoottekst"/>
    <w:rsid w:val="000055A7"/>
    <w:rPr>
      <w:b/>
      <w:sz w:val="14"/>
    </w:rPr>
  </w:style>
  <w:style w:type="table" w:customStyle="1" w:styleId="TabelLansingerlandstandaard11">
    <w:name w:val="Tabel Lansingerland standaard11"/>
    <w:basedOn w:val="Standaardtabel"/>
    <w:rsid w:val="004F1DE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0A32"/>
    <w:pPr>
      <w:autoSpaceDE w:val="0"/>
      <w:autoSpaceDN w:val="0"/>
      <w:adjustRightInd w:val="0"/>
    </w:pPr>
    <w:rPr>
      <w:rFonts w:ascii="Trebuchet MS" w:hAnsi="Trebuchet MS" w:cs="Trebuchet MS"/>
      <w:color w:val="000000"/>
      <w:sz w:val="24"/>
      <w:szCs w:val="24"/>
    </w:rPr>
  </w:style>
  <w:style w:type="table" w:customStyle="1" w:styleId="TabelLansingerlandstandaard12">
    <w:name w:val="Tabel Lansingerland standaard12"/>
    <w:basedOn w:val="Standaardtabel"/>
    <w:rsid w:val="00AD5ECA"/>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13">
    <w:name w:val="Tabel Lansingerland standaard13"/>
    <w:basedOn w:val="Standaardtabel"/>
    <w:rsid w:val="00944165"/>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ska.jetzes@lansingerland.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03DF1321-C7F7-469C-AB8E-56679D8EF641}">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2306</Words>
  <Characters>15704</Characters>
  <Application>Microsoft Office Word</Application>
  <DocSecurity>0</DocSecurity>
  <Lines>130</Lines>
  <Paragraphs>35</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Gebruikersnaam</dc:creator>
  <cp:lastModifiedBy>Erik van Leeuwen</cp:lastModifiedBy>
  <cp:revision>3</cp:revision>
  <dcterms:created xsi:type="dcterms:W3CDTF">2025-05-07T10:06:00Z</dcterms:created>
  <dcterms:modified xsi:type="dcterms:W3CDTF">2025-05-07T10:26:00Z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e9f3bcf0-adff-ffb3-d714-4f8064695c02</vt:lpwstr>
  </property>
  <property fmtid="{D5CDD505-2E9C-101B-9397-08002B2CF9AE}" pid="3" name="CORSA_OBJECTTYPE">
    <vt:lpwstr>S</vt:lpwstr>
  </property>
  <property fmtid="{D5CDD505-2E9C-101B-9397-08002B2CF9AE}" pid="4" name="CORSA_OBJECTID">
    <vt:lpwstr>U25.02001</vt:lpwstr>
  </property>
  <property fmtid="{D5CDD505-2E9C-101B-9397-08002B2CF9AE}" pid="5" name="CORSA_VERSION">
    <vt:lpwstr>1</vt:lpwstr>
  </property>
</Properties>
</file>